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8303066" name="019e2150-7aae-763e-afde-7ffeccdb37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0404203" name="019e2150-7aae-763e-afde-7ffeccdb370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6910141" name="019e2150-95c5-7fbd-b2ca-af3978f63f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0111440" name="019e2150-95c5-7fbd-b2ca-af3978f63f6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/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4647473" name="019e2151-7932-781f-9abe-45b21da24b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7362951" name="019e2151-7932-781f-9abe-45b21da24b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4827800" name="019e2151-902b-7651-b92e-4aad165293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7507726" name="019e2151-902b-7651-b92e-4aad1652933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9140098" name="019e2153-18a4-7889-904c-4788e1c768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3685691" name="019e2153-18a4-7889-904c-4788e1c768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7020925" name="019e2153-2bd9-74a0-ab75-3d610abc1b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3734984" name="019e2153-2bd9-74a0-ab75-3d610abc1b4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/ 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4698279" name="019e2155-977c-7f66-886c-239d1c15e5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6933881" name="019e2155-977c-7f66-886c-239d1c15e5e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8364376" name="019e2155-bbe1-751a-a911-4303336917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8457839" name="019e2155-bbe1-751a-a911-4303336917f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0622975" name="019e2158-a1ec-7e0a-9e25-08a9bc3126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2962666" name="019e2158-a1ec-7e0a-9e25-08a9bc31265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2679998" name="019e2158-b8cd-7434-acd3-8620d873a0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2157239" name="019e2158-b8cd-7434-acd3-8620d873a07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Platz 923, 9428 Walzenhausen</w:t>
          </w:r>
        </w:p>
        <w:p>
          <w:pPr>
            <w:spacing w:before="0" w:after="0"/>
          </w:pPr>
          <w:r>
            <w:t>DN 872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