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Rigiweg 2, 8855 Wangen,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909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66600978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2427911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