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3930380" name="019e1bf8-ad70-7d76-811b-c66b0021d7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352269" name="019e1bf8-ad70-7d76-811b-c66b0021d73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6538920" name="019e1bf8-cdff-78c0-939d-5ef7db00d1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303569" name="019e1bf8-cdff-78c0-939d-5ef7db00d19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0190978" name="019e1bfc-5d82-7f92-804f-c6c2a8c8b0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367863" name="019e1bfc-5d82-7f92-804f-c6c2a8c8b0f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248339" name="019e1bfc-7e39-7363-bc22-da47f73018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551658" name="019e1bfc-7e39-7363-bc22-da47f73018a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67649" name="019e1bfd-1706-7f49-a52f-c22f0c227d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637168" name="019e1bfd-1706-7f49-a52f-c22f0c227d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989062" name="019e1bfd-41a9-7f49-85d2-9747371fa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935496" name="019e1bfd-41a9-7f49-85d2-9747371fa91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8181479" name="019e1bfd-ca93-795e-b588-259a22a6f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467155" name="019e1bfd-ca93-795e-b588-259a22a6f15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0190158" name="019e1bfd-e19c-7382-b174-3a3c0754c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711320" name="019e1bfd-e19c-7382-b174-3a3c0754c76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8585112" name="019e1bfe-72dd-748d-bd94-c86512e534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430859" name="019e1bfe-72dd-748d-bd94-c86512e5342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3586736" name="019e1bfe-96b3-7bae-a495-4a48d94fa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508220" name="019e1bfe-96b3-7bae-a495-4a48d94fa88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6952263" name="019e1bff-0fc2-70bd-96b9-a94d2ff6b8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14552" name="019e1bff-0fc2-70bd-96b9-a94d2ff6b85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4777538" name="019e1bff-2f59-7b73-9410-ffbc35a8b8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650643" name="019e1bff-2f59-7b73-9410-ffbc35a8b8c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2005732" name="019e1bff-6f66-7eb5-b948-583d5c097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562990" name="019e1bff-6f66-7eb5-b948-583d5c0977a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1057317" name="019e1bff-88a2-79ce-a5c0-2c36bfeb5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015856" name="019e1bff-88a2-79ce-a5c0-2c36bfeb5e7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724258" name="019e1c21-8742-78a2-87e8-e4fb279288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96572" name="019e1c21-8742-78a2-87e8-e4fb2792886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5273698" name="019e1c21-9e7a-7c6b-96f7-d8e013eb26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66412" name="019e1c21-9e7a-7c6b-96f7-d8e013eb26b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6860068" name="019e1c22-3d70-752d-becc-0f0294c21f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492042" name="019e1c22-3d70-752d-becc-0f0294c21f5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8908448" name="019e1c22-4ff6-7fe5-a729-743534101d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411030" name="019e1c22-4ff6-7fe5-a729-743534101de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Radiatorennischen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Korkisolation</w:t>
            </w:r>
          </w:p>
          <w:p>
            <w:pPr>
              <w:spacing w:before="0" w:after="0"/>
            </w:pPr>
            <w:r>
              <w:t>Radiatorennischen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2833219" name="019e1c30-fc95-7602-83ab-040e2a35e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091195" name="019e1c30-fc95-7602-83ab-040e2a35e75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7624447" name="019e1c31-2bed-71df-907a-586fe634e4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178761" name="019e1c31-2bed-71df-907a-586fe634e47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3298942" name="019e1c32-6e94-78bd-aab9-f186be9ae4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164978" name="019e1c32-6e94-78bd-aab9-f186be9ae42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8569365" name="019e1c32-a45f-7e0f-846a-d5a267464c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269207" name="019e1c32-a45f-7e0f-846a-d5a267464c3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3369855" name="019e1c3d-7499-7c5c-90d8-1fffdbc73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214609" name="019e1c3d-7499-7c5c-90d8-1fffdbc734b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8859139" name="019e1c3d-a526-7860-82e0-aee5df2842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82273" name="019e1c3d-a526-7860-82e0-aee5df28424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Rohrisolation</w:t>
            </w:r>
          </w:p>
          <w:p>
            <w:pPr>
              <w:spacing w:before="0" w:after="0"/>
            </w:pPr>
            <w:r>
              <w:t>Wasserleitung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2978246" name="019e1c40-e5e6-7940-8274-496f4773a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251229" name="019e1c40-e5e6-7940-8274-496f4773ab8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6511795" name="019e1c41-048a-75e3-bc23-d8f135614a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529736" name="019e1c41-048a-75e3-bc23-d8f135614a6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042868" name="019e1c42-ef2a-7505-bfe4-078ab95fbb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803325" name="019e1c42-ef2a-7505-bfe4-078ab95fbb1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6654896" name="019e1c43-68c0-78f9-ba6a-b0e46e28ac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419390" name="019e1c43-68c0-78f9-ba6a-b0e46e28ac7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Rauchabzug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6223926" name="019e1c43-b074-756c-abfe-f74960375c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952801" name="019e1c43-b074-756c-abfe-f74960375c3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418465" name="019e1c44-1d2c-73e5-82fe-101bde9b1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204662" name="019e1c44-1d2c-73e5-82fe-101bde9b162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5241548" name="019e1c44-4b2f-7add-9c94-fa55d874f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098240" name="019e1c44-4b2f-7add-9c94-fa55d874f11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9170019" name="019e1c44-c759-7d24-aa52-b17654a461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258810" name="019e1c44-c759-7d24-aa52-b17654a4618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061813" name="019e1c51-bcc4-704a-8580-e7f44f04c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935801" name="019e1c51-bcc4-704a-8580-e7f44f04c10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5506882" name="019e1c52-1a07-7efe-bb95-92ac9941da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051034" name="019e1c52-1a07-7efe-bb95-92ac9941da7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612281" name="019e1c55-90d7-79a8-bbe1-4c76b7fd01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656795" name="019e1c55-90d7-79a8-bbe1-4c76b7fd011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0701396" name="019e1c55-b6a9-7536-927b-08ca62eb91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956546" name="019e1c55-b6a9-7536-927b-08ca62eb913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Rigiweg 2, 8855 Wangen, Schweiz</w:t>
          </w:r>
        </w:p>
        <w:p>
          <w:pPr>
            <w:spacing w:before="0" w:after="0"/>
          </w:pPr>
          <w:r>
            <w:t>909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