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Büelstrasse 15, 8143 Stallikon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923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42133200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7766273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