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m="http://schemas.openxmlformats.org/officeDocument/2006/math" xmlns:w="http://schemas.openxmlformats.org/wordprocessingml/2006/main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Gesamtes Haus </w:t>
            </w:r>
          </w:p>
          <w:p>
            <w:pPr>
              <w:spacing w:before="0" w:after="0"/>
            </w:pPr>
            <w:r>
              <w:t>UG/ DG </w:t>
            </w:r>
          </w:p>
          <w:p>
            <w:pPr>
              <w:spacing w:before="0" w:after="0"/>
            </w:pPr>
            <w:r>
              <w:t>Fensterrahmen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Anschlagkitt </w:t>
            </w:r>
          </w:p>
          <w:p>
            <w:pPr>
              <w:spacing w:before="0" w:after="0"/>
            </w:pPr>
            <w:r>
              <w:t>Fensterrahmen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194721596" name="019e3b9b-e156-7b45-8090-f39081467183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75622853" name="019e3b9b-e156-7b45-8090-f39081467183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421793871" name="019e3b9c-08b9-7cbb-aadc-e3e55a214d15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43080973" name="019e3b9c-08b9-7cbb-aadc-e3e55a214d15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Treppenhaus </w:t>
            </w:r>
          </w:p>
          <w:p>
            <w:pPr>
              <w:spacing w:before="0" w:after="0"/>
            </w:pPr>
            <w:r>
              <w:t>UG / DG 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</w:t>
            </w:r>
          </w:p>
          <w:p>
            <w:pPr>
              <w:spacing w:before="0" w:after="0"/>
            </w:pPr>
            <w:r>
              <w:t>Putz </w:t>
            </w:r>
          </w:p>
          <w:p>
            <w:pPr>
              <w:spacing w:before="0" w:after="0"/>
            </w:pPr>
            <w:r>
              <w:t>Wand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199207573" name="019e3ba1-1f32-7ac9-9780-471ddf79c5b2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73378337" name="019e3ba1-1f32-7ac9-9780-471ddf79c5b2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47656673" name="019e3ba1-60fa-708f-878b-4e4a89fd075c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43958025" name="019e3ba1-60fa-708f-878b-4e4a89fd075c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Gesamtes Haus </w:t>
            </w:r>
          </w:p>
          <w:p>
            <w:pPr>
              <w:spacing w:before="0" w:after="0"/>
            </w:pPr>
            <w:r>
              <w:t>UG/ DG </w:t>
            </w:r>
          </w:p>
          <w:p>
            <w:pPr>
              <w:spacing w:before="0" w:after="0"/>
            </w:pPr>
            <w:r>
              <w:t>Boden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VM-3</w:t>
            </w:r>
          </w:p>
          <w:p>
            <w:pPr>
              <w:spacing w:before="0" w:after="0"/>
            </w:pPr>
            <w:r>
              <w:t>Plattenkleber </w:t>
            </w:r>
          </w:p>
          <w:p>
            <w:pPr>
              <w:spacing w:before="0" w:after="0"/>
            </w:pPr>
            <w:r>
              <w:t>Boden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130794060" name="019e3ba3-aabf-7e98-b95f-131cdfe2fb7c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05618343" name="019e3ba3-aabf-7e98-b95f-131cdfe2fb7c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734769108" name="019e3ba3-fd7c-7580-a42d-e354b6123a9e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70188632" name="019e3ba3-fd7c-7580-a42d-e354b6123a9e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Gallerie </w:t>
            </w:r>
          </w:p>
          <w:p>
            <w:pPr>
              <w:spacing w:before="0" w:after="0"/>
            </w:pPr>
            <w:r>
              <w:t>OG </w:t>
            </w:r>
          </w:p>
          <w:p>
            <w:pPr>
              <w:spacing w:before="0" w:after="0"/>
            </w:pPr>
            <w:r>
              <w:t>Boden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VM-3</w:t>
            </w:r>
          </w:p>
          <w:p>
            <w:pPr>
              <w:spacing w:before="0" w:after="0"/>
            </w:pPr>
            <w:r>
              <w:t>Plattenkleber </w:t>
            </w:r>
          </w:p>
          <w:p>
            <w:pPr>
              <w:spacing w:before="0" w:after="0"/>
            </w:pPr>
            <w:r>
              <w:t>Boden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317549255" name="019e3ba6-a2cc-7c89-a87a-6fa7e2e937b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85951279" name="019e3ba6-a2cc-7c89-a87a-6fa7e2e937b6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523761291" name="019e3ba6-be5d-7f41-b254-73eff8c976ff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30095620" name="019e3ba6-be5d-7f41-b254-73eff8c976ff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MaP-5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Dach </w:t>
            </w:r>
          </w:p>
          <w:p>
            <w:pPr>
              <w:spacing w:before="0" w:after="0"/>
            </w:pPr>
            <w:r>
              <w:t>DG </w:t>
            </w:r>
          </w:p>
          <w:p>
            <w:pPr>
              <w:spacing w:before="0" w:after="0"/>
            </w:pPr>
            <w:r>
              <w:t>Dach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VM-5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Dach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789999581" name="019e3ba8-3713-7ba9-a5e6-3cf30ab80092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92881843" name="019e3ba8-3713-7ba9-a5e6-3cf30ab80092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657868874" name="019e3ba8-7159-7860-a5f0-e5eacfd9d202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21318893" name="019e3ba8-7159-7860-a5f0-e5eacfd9d202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m="http://schemas.openxmlformats.org/officeDocument/2006/math" xmlns:w="http://schemas.openxmlformats.org/wordprocessingml/2006/main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m="http://schemas.openxmlformats.org/officeDocument/2006/math" xmlns:w="http://schemas.openxmlformats.org/wordprocessingml/2006/main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Büelstrasse 15, 8143 Stallikon</w:t>
          </w:r>
        </w:p>
        <w:p>
          <w:pPr>
            <w:spacing w:before="0" w:after="0"/>
          </w:pPr>
          <w:r>
            <w:t>923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Einzelproben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m="http://schemas.openxmlformats.org/officeDocument/2006/math" xmlns:w="http://schemas.openxmlformats.org/wordprocessingml/2006/main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m="http://schemas.openxmlformats.org/officeDocument/2006/math" xmlns:w="http://schemas.openxmlformats.org/wordprocessingml/2006/main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footer.xml" Type="http://schemas.openxmlformats.org/officeDocument/2006/relationships/footer" Id="rId1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