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Fensterkit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274202" name="019e3b77-5513-7983-8bcb-7a0c95f8af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345066" name="019e3b77-5513-7983-8bcb-7a0c95f8afc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6559333" name="019e3b77-711b-7378-9b6c-174df015ed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099066" name="019e3b77-711b-7378-9b6c-174df015ed6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1334806" name="019e3b78-16d5-7f46-a64b-dd10f29ea6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585659" name="019e3b78-16d5-7f46-a64b-dd10f29ea6e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0547964" name="019e3b78-3f54-7983-9ce9-9d633f3100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674704" name="019e3b78-3f54-7983-9ce9-9d633f3100b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7713880" name="019e3b89-616a-716d-878d-d974b8d1f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43651" name="019e3b89-616a-716d-878d-d974b8d1fbc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6475031" name="019e3b8a-385e-78a4-8ea2-aced96da5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851354" name="019e3b8a-385e-78a4-8ea2-aced96da586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2661945" name="019e3b8a-7415-71fc-82a9-2789dc1961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142373" name="019e3b8a-7415-71fc-82a9-2789dc1961a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0748989" name="019e3b8a-906a-7e0e-9e6f-109dc6d299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587897" name="019e3b8a-906a-7e0e-9e6f-109dc6d2996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Keller/Heizungsraum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1551677" name="019e3b9d-21c1-7ce7-b871-5fc1329ccd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189711" name="019e3b9d-21c1-7ce7-b871-5fc1329ccdf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9776530" name="019e3b9d-4b1b-7ab3-afde-9222751a4b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094782" name="019e3b9d-4b1b-7ab3-afde-9222751a4b1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0036217" name="019e3ba4-a0cc-799f-a04d-1fe0ddc91f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775860" name="019e3ba4-a0cc-799f-a04d-1fe0ddc91f7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376514" name="019e3ba4-b958-718a-8a8c-2c0788d08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125497" name="019e3ba4-b958-718a-8a8c-2c0788d0856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4517454" name="019e3ba5-1fbe-7674-aa11-d5e173d6f9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228257" name="019e3ba5-1fbe-7674-aa11-d5e173d6f95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8116887" name="019e3ba5-3dcd-7646-87c3-a045ad4c6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459488" name="019e3ba5-3dcd-7646-87c3-a045ad4c635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Schnur</w:t>
            </w:r>
          </w:p>
          <w:p>
            <w:pPr>
              <w:spacing w:before="0" w:after="0"/>
            </w:pPr>
            <w:r>
              <w:t>Heizung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6756307" name="019e3ba5-f171-70d3-a3dd-fa822054f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963774" name="019e3ba5-f171-70d3-a3dd-fa822054f07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9099691" name="019e3ba6-0ba6-7186-8928-344c8a85c4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89113" name="019e3ba6-0ba6-7186-8928-344c8a85c4d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7314769" name="019e3bae-9e7f-797b-a1de-dc42253ade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946084" name="019e3bae-9e7f-797b-a1de-dc42253ade2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5002295" name="019e3bae-b9b8-7ec4-959e-938cd0776d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13349" name="019e3bae-b9b8-7ec4-959e-938cd0776d0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708199" name="019e3baf-45ea-74b7-81d7-8b409556a0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537429" name="019e3baf-45ea-74b7-81d7-8b409556a02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8475785" name="019e3baf-acad-7ab0-ba98-296245354b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633128" name="019e3baf-acad-7ab0-ba98-296245354b8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4713038" name="019e3bb0-180e-7feb-94c5-26beb78ff5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567964" name="019e3bb0-180e-7feb-94c5-26beb78ff5b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2112532" name="019e3bb0-43f0-7f57-835b-bf8fde114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681305" name="019e3bb0-43f0-7f57-835b-bf8fde11401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3828535" name="019e3bc0-1b8a-7f8e-9a52-1839701e0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591106" name="019e3bc0-1b8a-7f8e-9a52-1839701e065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3284257" name="019e3bc0-5fe7-79aa-9fd5-1d64280460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433922" name="019e3bc0-5fe7-79aa-9fd5-1d64280460b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807505" name="019e3bc4-91d3-700e-b23d-fa423a57b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940458" name="019e3bc4-91d3-700e-b23d-fa423a57b86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1561892" name="019e3bc4-c71c-7896-8ec9-0c5c4d102b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089140" name="019e3bc4-c71c-7896-8ec9-0c5c4d102bc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8391782" name="019e3bc7-2e4c-7ff6-9fba-4da414685f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117706" name="019e3bc7-2e4c-7ff6-9fba-4da414685f0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7784233" name="019e3bc7-448b-722b-bb4b-2732d34a3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947403" name="019e3bc7-448b-722b-bb4b-2732d34a345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Hüttenbergstrasse 47, 8758 Glarus Nord, Schweiz</w:t>
          </w:r>
        </w:p>
        <w:p>
          <w:pPr>
            <w:spacing w:before="0" w:after="0"/>
          </w:pPr>
          <w:r>
            <w:t>924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