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Haller 63,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730973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432477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