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0135912" name="019e15cc-b4fa-72aa-9d11-0e2cca6d1c3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9220567" name="019e15cc-b4fa-72aa-9d11-0e2cca6d1c3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69151364" name="019e15cc-d6ea-75ee-a7b1-b0932de1a3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1250967" name="019e15cc-d6ea-75ee-a7b1-b0932de1a32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2924128" name="019e15cf-c138-7da0-b68c-f0ff97f2b7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736897" name="019e15cf-c138-7da0-b68c-f0ff97f2b7b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05104848" name="019e15cf-e150-7921-b41d-62435c298e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0441685" name="019e15cf-e150-7921-b41d-62435c298e8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3044265" name="019e15e5-db30-7d95-984a-dec064e0d64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0181819" name="019e15e5-db30-7d95-984a-dec064e0d6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240388" name="019e15e5-edda-7133-b059-7f2c0bd1330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4274491" name="019e15e5-edda-7133-b059-7f2c0bd1330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7525371" name="019e15e8-168e-7b7b-a8e8-086cfc7bf4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6272111" name="019e15e8-168e-7b7b-a8e8-086cfc7bf49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1441560" name="019e15e8-319c-742b-8ab3-44943414736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0346330" name="019e15e8-319c-742b-8ab3-44943414736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Kinderzimmer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1048882" name="019e15ea-1e6e-7b9b-a9e8-a3225fa3ab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1394364" name="019e15ea-1e6e-7b9b-a9e8-a3225fa3ab0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07495450" name="019e15ea-4015-7cc5-9991-d6bd4399231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5984660" name="019e15ea-4015-7cc5-9991-d6bd4399231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8730398" name="019e15eb-b988-74d7-9e6c-c781a33b3f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2752498" name="019e15eb-b988-74d7-9e6c-c781a33b3f3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2166923" name="019e15eb-d864-7ea0-9235-6f33e521cc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704236" name="019e15eb-d864-7ea0-9235-6f33e521cc09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Haller 63, 8424 Embrach</w:t>
          </w:r>
        </w:p>
        <w:p>
          <w:pPr>
            <w:spacing w:before="0" w:after="0"/>
          </w:pPr>
          <w:r>
            <w:t>645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