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lose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lose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Specksteinofen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