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Vitg 81, Degen,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322738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523807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