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tg 81, Degen, Schweiz</w:t>
          </w:r>
        </w:p>
        <w:p>
          <w:pPr>
            <w:spacing w:before="0" w:after="0"/>
          </w:pPr>
          <w:r>
            <w:t>9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