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21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3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Gelblicher Teppichkleber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14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Bauerngasse 8, 8872 Weesen</w:t>
          </w:r>
        </w:p>
        <w:p>
          <w:pPr>
            <w:spacing w:before="0" w:after="0"/>
          </w:pPr>
          <w:r>
            <w:t>DN 881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