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Bauerngasse 8, 8872 Weesen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609850" cy="2880000"/>
            <wp:effectExtent l="0" t="0" r="0" b="0"/>
            <wp:docPr id="7754638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7281892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