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Oberstrasse 282, 9014 St. Gallen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907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209463008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51201313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