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166881" name="019e1bff-1b6d-7ffd-b98c-a6d336ab2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009827" name="019e1bff-1b6d-7ffd-b98c-a6d336ab2d5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040099" name="019e1bff-31fa-76b0-8b6a-c7cc020ebf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54315" name="019e1bff-31fa-76b0-8b6a-c7cc020ebf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424898" name="019e1bf6-51bc-7eab-8b03-06dfe735e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022982" name="019e1bf6-51bc-7eab-8b03-06dfe735e2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437832" name="019e1c00-5951-7b04-ba59-68ab01d174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487535" name="019e1c00-5951-7b04-ba59-68ab01d174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165287" name="019e1c00-dadb-7b56-a254-941bbbb58b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90817" name="019e1c00-dadb-7b56-a254-941bbbb58b8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911094" name="019e1c00-e978-7c57-9730-2bfebaf8bb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70712" name="019e1c00-e978-7c57-9730-2bfebaf8bb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749003" name="019e1c01-f0fc-7d2b-ae2b-023f291923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976279" name="019e1c01-f0fc-7d2b-ae2b-023f291923b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332262" name="019e1c02-0241-7182-a10a-dcce771e0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388541" name="019e1c02-0241-7182-a10a-dcce771e0e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605290" name="019e1c02-a44b-7e79-bf9c-c46cd08aa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872564" name="019e1c02-a44b-7e79-bf9c-c46cd08aa6a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383554" name="019e1c02-b49a-72e5-94c5-01b566a1e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777913" name="019e1c02-b49a-72e5-94c5-01b566a1e23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175432" name="019e1c03-4c0f-7472-a6bc-7df5b878c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419507" name="019e1c03-4c0f-7472-a6bc-7df5b878cd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775930" name="019e1c03-7e82-7158-961d-6a10fffdf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713538" name="019e1c03-7e82-7158-961d-6a10fffdf7d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521050" name="019e1c06-aec3-7a89-8ca2-c2af688293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876410" name="019e1c06-aec3-7a89-8ca2-c2af688293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882757" name="019e1c06-c9e1-7752-846c-403bd6dde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148602" name="019e1c06-c9e1-7752-846c-403bd6ddec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412373" name="019e1c0b-0036-7485-a350-1a1a75f2a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340096" name="019e1c0b-0036-7485-a350-1a1a75f2a8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295989" name="019e1c0b-2693-731c-997b-7c24a8726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90654" name="019e1c0b-2693-731c-997b-7c24a87262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789074" name="019e1c0c-dbb5-79bd-93f1-e3d20b23f1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304559" name="019e1c0c-dbb5-79bd-93f1-e3d20b23f1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636532" name="019e1c0c-fa14-7fac-980a-e2257672c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396988" name="019e1c0c-fa14-7fac-980a-e2257672c9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122587" name="019e1c0f-31bd-73df-b973-bd113224a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475109" name="019e1c0f-31bd-73df-b973-bd113224a5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981600" name="019e1c0f-56cc-7ebb-be18-5716cd8633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139265" name="019e1c0f-56cc-7ebb-be18-5716cd8633e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218773" name="019e1c11-dddb-7218-8216-38ce844f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22132" name="019e1c11-dddb-7218-8216-38ce844fd75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854273" name="019e1c11-f064-7fcd-8e8c-9444373ae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59440" name="019e1c11-f064-7fcd-8e8c-9444373ae12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209801" name="019e1c13-354d-7189-9e03-b4c31f63bd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517384" name="019e1c13-354d-7189-9e03-b4c31f63bd9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93635" name="019e1c13-4abc-7c14-b5ed-d7a0843bb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59631" name="019e1c13-4abc-7c14-b5ed-d7a0843bb3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776145" name="019e1c1a-d500-7138-8861-b4c375d4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243017" name="019e1c1a-d500-7138-8861-b4c375d4c64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53077" name="019e1c1b-1843-7521-92b9-a1eff205b3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326012" name="019e1c1b-1843-7521-92b9-a1eff205b31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92603" name="019e1c1c-f3e7-744d-9a62-b7b9835d30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29174" name="019e1c1c-f3e7-744d-9a62-b7b9835d306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66108" name="019e1c1d-168f-7bc0-8cff-89f1fffcf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207484" name="019e1c1d-168f-7bc0-8cff-89f1fffcf5d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165213" name="019e1c1d-c8a5-7ce2-bc5f-a5d3f94a1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054994" name="019e1c1d-c8a5-7ce2-bc5f-a5d3f94a112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550612" name="019e1c1d-ea30-73d0-a73f-cd71a155b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138996" name="019e1c1d-ea30-73d0-a73f-cd71a155b17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817621" name="019e1c23-c0dc-7efb-b6d1-f68886d25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342779" name="019e1c23-c0dc-7efb-b6d1-f68886d25c8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025733" name="019e1c23-d516-72ef-ab27-9eab31fd4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08145" name="019e1c23-d516-72ef-ab27-9eab31fd4f9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Oberstrasse 282, 9014 St. Gallen</w:t>
          </w:r>
        </w:p>
        <w:p>
          <w:pPr>
            <w:spacing w:before="0" w:after="0"/>
          </w:pPr>
          <w:r>
            <w:t>907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