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Platz 923, 9428 Walzenhausen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8612842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6826030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