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Platz 923, 9428 Walzenhausen</w:t>
          </w:r>
        </w:p>
        <w:p>
          <w:pPr>
            <w:spacing w:before="0" w:after="0"/>
          </w:pPr>
          <w:r>
            <w:t>DN 972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