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Sockel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7506356" name="019e2150-7aae-763e-afde-7ffeccdb370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9085772" name="019e2150-7aae-763e-afde-7ffeccdb370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05119639" name="019e2150-95c5-7fbd-b2ca-af3978f63f6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5052650" name="019e2150-95c5-7fbd-b2ca-af3978f63f6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 / 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06461256" name="019e2151-7932-781f-9abe-45b21da24b1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9943205" name="019e2151-7932-781f-9abe-45b21da24b1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92164178" name="019e2151-902b-7651-b92e-4aad1652933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1041705" name="019e2151-902b-7651-b92e-4aad1652933b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92374874" name="019e2153-18a4-7889-904c-4788e1c7686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1678716" name="019e2153-18a4-7889-904c-4788e1c7686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80117076" name="019e2153-2bd9-74a0-ab75-3d610abc1b4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160786" name="019e2153-2bd9-74a0-ab75-3d610abc1b4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/ 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73040344" name="019e2155-977c-7f66-886c-239d1c15e5e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0324171" name="019e2155-977c-7f66-886c-239d1c15e5e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17961026" name="019e2155-bbe1-751a-a911-4303336917f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1362536" name="019e2155-bbe1-751a-a911-4303336917f3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/ Bad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Cushion Vinyl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87373793" name="019e2158-a1ec-7e0a-9e25-08a9bc31265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55527" name="019e2158-a1ec-7e0a-9e25-08a9bc312653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6733214" name="019e2158-b8cd-7434-acd3-8620d873a07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2481384" name="019e2158-b8cd-7434-acd3-8620d873a07f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Platz 923, 9428 Walzenhausen</w:t>
          </w:r>
        </w:p>
        <w:p>
          <w:pPr>
            <w:spacing w:before="0" w:after="0"/>
          </w:pPr>
          <w:r>
            <w:t>DN 972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