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7826878" name="019e214e-fff4-7963-8299-487f577da3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127371" name="019e214e-fff4-7963-8299-487f577da3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1569362" name="019e214f-2f1e-795d-bee1-55c4f030eff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7163004" name="019e214f-2f1e-795d-bee1-55c4f030eff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9423186" name="019e214f-7546-7580-9c55-fe35d943b8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2386189" name="019e214f-7546-7580-9c55-fe35d943b8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7680148" name="019e214f-a047-705f-99ac-ae3577279d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593401" name="019e214f-a047-705f-99ac-ae3577279dc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5905769" name="019e214f-f455-72cf-8716-474bf77ca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8699108" name="019e214f-f455-72cf-8716-474bf77ca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7532505" name="019e2150-5638-7858-9b55-b6e9e43114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3662451" name="019e2150-5638-7858-9b55-b6e9e431149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Wohnbereich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Teppichkleber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57139933" name="019e2150-e60d-7f35-8fbc-10f4a1f857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8446043" name="019e2150-e60d-7f35-8fbc-10f4a1f8576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85173577" name="019e2151-0c67-72db-a1ec-7d7c8c7830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639056" name="019e2151-0c67-72db-a1ec-7d7c8c78300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5604675" name="019e2151-3f51-7b3b-a727-d0db2d0439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258061" name="019e2151-3f51-7b3b-a727-d0db2d04392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9303351" name="019e2151-5bed-757d-85d6-043bae7fe5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1663453" name="019e2151-5bed-757d-85d6-043bae7fe5c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Wand/Decke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9477464" name="019e2151-a948-7a64-a760-4ed58cb89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151923" name="019e2151-a948-7a64-a760-4ed58cb8920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20446569" name="019e2151-eee8-7b3c-afff-f697deddf8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726115" name="019e2151-eee8-7b3c-afff-f697deddf80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