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Im Haller 63, 8424 Embrach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645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28738423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2635961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