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019079" name="019e15cc-b4fa-72aa-9d11-0e2cca6d1c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1979137" name="019e15cc-b4fa-72aa-9d11-0e2cca6d1c3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0309598" name="019e15cc-d6ea-75ee-a7b1-b0932de1a3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5118101" name="019e15cc-d6ea-75ee-a7b1-b0932de1a32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4406351" name="019e15cf-c138-7da0-b68c-f0ff97f2b7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1594489" name="019e15cf-c138-7da0-b68c-f0ff97f2b7b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7755167" name="019e15cf-e150-7921-b41d-62435c298e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3254883" name="019e15cf-e150-7921-b41d-62435c298e8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39281153" name="019e15e5-db30-7d95-984a-dec064e0d64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7129273" name="019e15e5-db30-7d95-984a-dec064e0d6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4975966" name="019e15e5-edda-7133-b059-7f2c0bd133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1089525" name="019e15e5-edda-7133-b059-7f2c0bd1330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40577135" name="019e15e8-168e-7b7b-a8e8-086cfc7bf4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2335241" name="019e15e8-168e-7b7b-a8e8-086cfc7bf49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2996321" name="019e15e8-319c-742b-8ab3-4494341473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6632728" name="019e15e8-319c-742b-8ab3-44943414736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Kinderzimmer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5788758" name="019e15ea-1e6e-7b9b-a9e8-a3225fa3ab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6495456" name="019e15ea-1e6e-7b9b-a9e8-a3225fa3ab0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2740596" name="019e15ea-4015-7cc5-9991-d6bd4399231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4609886" name="019e15ea-4015-7cc5-9991-d6bd4399231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6896671" name="019e15eb-b988-74d7-9e6c-c781a33b3f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3221058" name="019e15eb-b988-74d7-9e6c-c781a33b3f3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4215614" name="019e15eb-d864-7ea0-9235-6f33e521cc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7783694" name="019e15eb-d864-7ea0-9235-6f33e521cc0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Haller 63, 8424 Embrach</w:t>
          </w:r>
        </w:p>
        <w:p>
          <w:pPr>
            <w:spacing w:before="0" w:after="0"/>
          </w:pPr>
          <w:r>
            <w:t>645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