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2898588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667191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9733806" name="019e15cc-d6ea-75ee-a7b1-b0932de1a3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960287" name="019e15cc-d6ea-75ee-a7b1-b0932de1a3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9226071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5793852" name="019e15cf-c138-7da0-b68c-f0ff97f2b7b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464775" name="019e15cf-e150-7921-b41d-62435c298e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711544" name="019e15cf-e150-7921-b41d-62435c298e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6841393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094260" name="019e15e5-db30-7d95-984a-dec064e0d6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9615324" name="019e15e5-edda-7133-b059-7f2c0bd133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668304" name="019e15e5-edda-7133-b059-7f2c0bd1330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1965795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213643" name="019e15e8-168e-7b7b-a8e8-086cfc7bf4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697884" name="019e15e8-319c-742b-8ab3-4494341473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235438" name="019e15e8-319c-742b-8ab3-4494341473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9991901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986460" name="019e15ea-1e6e-7b9b-a9e8-a3225fa3ab0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7438152" name="019e15ea-4015-7cc5-9991-d6bd439923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478191" name="019e15ea-4015-7cc5-9991-d6bd439923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2635553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783556" name="019e15eb-b988-74d7-9e6c-c781a33b3f3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934362" name="019e15eb-d864-7ea0-9235-6f33e521c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213347" name="019e15eb-d864-7ea0-9235-6f33e521cc0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