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Hausackerstrasse 8, 8542 Wiesendangen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901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47804480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3306476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