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788107" name="019e1622-362b-7e90-acd2-67ffea178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45011" name="019e1622-362b-7e90-acd2-67ffea178c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869608" name="019e1623-21eb-7396-947f-0e2c0a4ec6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538137" name="019e1623-21eb-7396-947f-0e2c0a4ec6c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121410" name="019e1627-a59e-7d9b-97f6-8db2e89aa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418830" name="019e1627-a59e-7d9b-97f6-8db2e89aacc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3981488" name="019e1627-c3d6-7f29-a46e-c36da56656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878483" name="019e1627-c3d6-7f29-a46e-c36da566566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087608" name="019e1629-bd18-73d2-8ade-53e3515b40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42921" name="019e1629-bd18-73d2-8ade-53e3515b401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366578" name="019e1629-d6d1-746f-8561-1ee39f98f7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375956" name="019e1629-d6d1-746f-8561-1ee39f98f7a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2806966" name="019e162c-1314-7d6f-97e1-086c36407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989860" name="019e162c-1314-7d6f-97e1-086c36407a3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843829" name="019e162c-34a2-71b8-b8d1-87eb3d39c4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74025" name="019e162c-34a2-71b8-b8d1-87eb3d39c49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EG/ DG </w:t>
            </w:r>
          </w:p>
          <w:p>
            <w:pPr>
              <w:spacing w:before="0" w:after="0"/>
            </w:pPr>
            <w:r>
              <w:t>Cushion Vinyl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156127" name="019e162d-7a6b-7930-b843-d44e5fd663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556690" name="019e162d-7a6b-7930-b843-d44e5fd663a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447178" name="019e162d-9cf3-763f-b57d-92d819362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898661" name="019e162d-9cf3-763f-b57d-92d81936222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353503" name="019e162f-a2e2-793e-874f-8197aa4fc8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896450" name="019e162f-a2e2-793e-874f-8197aa4fc87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1191509" name="019e162f-bed8-7852-84af-d9dd4afd0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132597" name="019e162f-bed8-7852-84af-d9dd4afd0a1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459520" name="019e1632-5821-7791-a5be-2f6cfaddf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567658" name="019e1632-5821-7791-a5be-2f6cfaddfba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672683" name="019e1632-81d7-7e51-ab8b-dda5353557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843489" name="019e1632-81d7-7e51-ab8b-dda53535575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479643" name="019e1634-5aca-7a2d-80c0-713db81600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415407" name="019e1634-5aca-7a2d-80c0-713db816003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960791" name="019e1634-8259-75fa-8bbb-e018a9daf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392321" name="019e1634-8259-75fa-8bbb-e018a9dafb4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687915" name="019e1636-dc21-75b9-82b2-b761fc57a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276756" name="019e1636-dc21-75b9-82b2-b761fc57a87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771319" name="019e1636-f6e7-749d-ac24-fc52e18b4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562137" name="019e1636-f6e7-749d-ac24-fc52e18b4fa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697213" name="019e1638-261a-7cfe-a494-8610c85127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272444" name="019e1638-261a-7cfe-a494-8610c851271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525508" name="019e1638-4996-72d7-b65b-426950d3b1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727667" name="019e1638-4996-72d7-b65b-426950d3b10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501827" name="019e1639-30ae-7af3-a759-7013bf7d8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511709" name="019e1639-30ae-7af3-a759-7013bf7d897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66863" name="019e1639-4d7a-7f1c-9623-697737d1c7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149016" name="019e1639-4d7a-7f1c-9623-697737d1c77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5677640" name="019e163b-dd0e-7705-bb14-125ec37b3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704579" name="019e163b-dd0e-7705-bb14-125ec37b318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4170150" name="019e163b-fabb-7348-97f9-8624a7acd6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373802" name="019e163b-fabb-7348-97f9-8624a7acd68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021567" name="019e1640-5fc5-72d9-bd90-2e7daf2127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693246" name="019e1640-5fc5-72d9-bd90-2e7daf2127a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05301" name="019e1640-849b-7a85-83c3-bf6db3c637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396001" name="019e1640-849b-7a85-83c3-bf6db3c6373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72628" name="019e1641-9432-759a-9c7b-c94d1c2e36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042346" name="019e1641-9432-759a-9c7b-c94d1c2e365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107018" name="019e1641-b2cb-7877-bb57-38559ea46d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367264" name="019e1641-b2cb-7877-bb57-38559ea46d6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Hausackerstrasse 8, 8542 Wiesendangen</w:t>
          </w:r>
        </w:p>
        <w:p>
          <w:pPr>
            <w:spacing w:before="0" w:after="0"/>
          </w:pPr>
          <w:r>
            <w:t>901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