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Hausackerstrasse 8, 8542 Wiesendangen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901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1550131581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375566486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