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67205" name="019e1622-362b-7e90-acd2-67ffea178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496904" name="019e1622-362b-7e90-acd2-67ffea178c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192998" name="019e1623-21eb-7396-947f-0e2c0a4ec6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439796" name="019e1623-21eb-7396-947f-0e2c0a4ec6c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392666" name="019e1627-a59e-7d9b-97f6-8db2e89aa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102845" name="019e1627-a59e-7d9b-97f6-8db2e89aacc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896636" name="019e1627-c3d6-7f29-a46e-c36da56656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970091" name="019e1627-c3d6-7f29-a46e-c36da566566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884280" name="019e1629-bd18-73d2-8ade-53e3515b40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032213" name="019e1629-bd18-73d2-8ade-53e3515b401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626956" name="019e1629-d6d1-746f-8561-1ee39f98f7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200465" name="019e1629-d6d1-746f-8561-1ee39f98f7a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685809" name="019e162c-1314-7d6f-97e1-086c36407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201749" name="019e162c-1314-7d6f-97e1-086c36407a3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976605" name="019e162c-34a2-71b8-b8d1-87eb3d39c4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981376" name="019e162c-34a2-71b8-b8d1-87eb3d39c49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EG/ DG </w:t>
            </w:r>
          </w:p>
          <w:p>
            <w:pPr>
              <w:spacing w:before="0" w:after="0"/>
            </w:pPr>
            <w:r>
              <w:t>Cushion Vinyl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0144649" name="019e162d-7a6b-7930-b843-d44e5fd663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09754" name="019e162d-7a6b-7930-b843-d44e5fd663a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416166" name="019e162d-9cf3-763f-b57d-92d819362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178470" name="019e162d-9cf3-763f-b57d-92d81936222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430806" name="019e162f-a2e2-793e-874f-8197aa4fc8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917459" name="019e162f-a2e2-793e-874f-8197aa4fc87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3494815" name="019e162f-bed8-7852-84af-d9dd4afd0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746473" name="019e162f-bed8-7852-84af-d9dd4afd0a1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52167" name="019e1632-5821-7791-a5be-2f6cfaddf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0905" name="019e1632-5821-7791-a5be-2f6cfaddfba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2561908" name="019e1632-81d7-7e51-ab8b-dda5353557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607220" name="019e1632-81d7-7e51-ab8b-dda53535575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336001" name="019e1634-5aca-7a2d-80c0-713db81600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854124" name="019e1634-5aca-7a2d-80c0-713db816003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381398" name="019e1634-8259-75fa-8bbb-e018a9daf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400099" name="019e1634-8259-75fa-8bbb-e018a9dafb4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514693" name="019e1636-dc21-75b9-82b2-b761fc57a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823436" name="019e1636-dc21-75b9-82b2-b761fc57a87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128108" name="019e1636-f6e7-749d-ac24-fc52e18b4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410247" name="019e1636-f6e7-749d-ac24-fc52e18b4fa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875181" name="019e1638-261a-7cfe-a494-8610c85127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405553" name="019e1638-261a-7cfe-a494-8610c851271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8232936" name="019e1638-4996-72d7-b65b-426950d3b1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42166" name="019e1638-4996-72d7-b65b-426950d3b10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064949" name="019e1639-30ae-7af3-a759-7013bf7d8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770535" name="019e1639-30ae-7af3-a759-7013bf7d897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856628" name="019e1639-4d7a-7f1c-9623-697737d1c7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330482" name="019e1639-4d7a-7f1c-9623-697737d1c77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978710" name="019e163b-dd0e-7705-bb14-125ec37b3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2057" name="019e163b-dd0e-7705-bb14-125ec37b318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27690" name="019e163b-fabb-7348-97f9-8624a7acd6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972116" name="019e163b-fabb-7348-97f9-8624a7acd68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2161453" name="019e1640-5fc5-72d9-bd90-2e7daf2127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400441" name="019e1640-5fc5-72d9-bd90-2e7daf2127a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0290915" name="019e1640-849b-7a85-83c3-bf6db3c637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35637" name="019e1640-849b-7a85-83c3-bf6db3c6373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10651" name="019e1641-9432-759a-9c7b-c94d1c2e36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075449" name="019e1641-9432-759a-9c7b-c94d1c2e365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824327" name="019e1641-b2cb-7877-bb57-38559ea46d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113049" name="019e1641-b2cb-7877-bb57-38559ea46d6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Hausackerstrasse 8, 8542 Wiesendangen</w:t>
          </w:r>
        </w:p>
        <w:p>
          <w:pPr>
            <w:spacing w:before="0" w:after="0"/>
          </w:pPr>
          <w:r>
            <w:t>901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