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Heimatstrasse 5,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968067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480874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