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385416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98081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