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5782822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335065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28263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130360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9701313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904065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879212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91689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828791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800750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668353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776004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0743759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838259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144585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730398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66022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085883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516002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713146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343944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639797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678900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534596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4921227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636076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971737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122552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669193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164212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789417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706784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9856472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034560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291936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838650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2551847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63345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916782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5431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1661719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611657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231644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408352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2595251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380062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021974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435668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892750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600873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972633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61260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4419960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019806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810874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931839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867356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936919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883408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192833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3241401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703497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387775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472390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047227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211351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437730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93029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5179637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895045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496596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425207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926398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601925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570651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800767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6459045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73965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821810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285539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546514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13482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870834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072665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6587130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633806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232860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307997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450686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302692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379461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231070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716065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880164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567454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7273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9333604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263842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91167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764316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2448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77217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830992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917901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164096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694373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32372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829763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9777016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491750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231442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798386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8574501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73953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882593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334244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811235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318088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05231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8755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4761797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650073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551214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30771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918740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327244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518204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957852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4794343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16389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886221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55845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614940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148330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749015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945948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00752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851951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656218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779410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25826688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133325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672234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715683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975069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418673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974234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34835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4198342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987792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471943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607124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9632644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388920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774270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036900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991911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218498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462667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037139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3104984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4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2063903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775811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8297755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341475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467357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564232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0475812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141989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243521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169743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561234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741796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317037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96826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672332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732543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976530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796777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1482679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18122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001719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79413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066641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955142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547305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447765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5398637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482828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94687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494660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491681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954978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511305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049018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628755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80752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315541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05302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22463406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03948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175581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4749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16790530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016177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879440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10300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3942152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095566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498875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90730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