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Seebüelstrasse 4a, 9403 Goldach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183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