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 </w:t>
            </w:r>
          </w:p>
          <w:p>
            <w:pPr>
              <w:spacing w:before="0" w:after="0"/>
            </w:pPr>
            <w:r>
              <w:t>7. OG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14040650" name="2f146920-ee17-11ef-a787-93998857076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2434813" name="2f146920-ee17-11ef-a787-93998857076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0923153" name="344c9f70-ee17-11ef-a5a9-f79e658ef3ff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784588" name="344c9f70-ee17-11ef-a5a9-f79e658ef3ff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Seebüelstrasse 4a, 9403 Goldach</w:t>
          </w:r>
        </w:p>
        <w:p>
          <w:pPr>
            <w:spacing w:before="0" w:after="0"/>
          </w:pPr>
          <w:r>
            <w:t>183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