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Reitweg 3, 8400 Winterthur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880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24743668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85554663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