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Keller/ Gang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033157" name="019ddd5f-4b09-7ac4-b9d6-5ec1e23025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315557" name="019ddd5f-4b09-7ac4-b9d6-5ec1e230254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3575723" name="019ddd5f-91b9-77bf-9ca4-3aaebfe7a0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0862153" name="019ddd5f-91b9-77bf-9ca4-3aaebfe7a00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Keller/ Gang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3373535" name="019ddd61-c026-7d16-8e76-9533e02fc4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030262" name="019ddd61-c026-7d16-8e76-9533e02fc43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2286655" name="019ddd62-2073-76b4-a10a-b2d5f1c33a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403911" name="019ddd62-2073-76b4-a10a-b2d5f1c33ac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1504058" name="019ddd63-d50a-7226-b39e-cbdef50dd7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064626" name="019ddd63-d50a-7226-b39e-cbdef50dd74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1153100" name="019ddd64-2f4e-7e77-a0ca-97d1c95d1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869798" name="019ddd64-2f4e-7e77-a0ca-97d1c95d1db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84705229" name="019ddd67-c00a-782f-86d7-31a1e6dfa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309322" name="019ddd67-c00a-782f-86d7-31a1e6dfaba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7253779" name="019ddd68-2fce-7cfe-90e3-da609440d1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767660" name="019ddd68-2fce-7cfe-90e3-da609440d1d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0481539" name="019ddd69-2532-710c-9ba9-ff294926df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096534" name="019ddd69-2532-710c-9ba9-ff294926df1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1748267" name="019ddd69-4a5f-7f82-be72-e0723152e9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1185110" name="019ddd69-4a5f-7f82-be72-e0723152e9e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5393445" name="019ddd6b-8f40-7da6-b7c6-d87c02050c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560441" name="019ddd6b-8f40-7da6-b7c6-d87c02050c1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8142393" name="019ddd6b-bb8e-73ec-8f29-d7cdb5c649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145733" name="019ddd6b-bb8e-73ec-8f29-d7cdb5c6498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59633189" name="019ddd72-93e9-70c9-a400-3d7eef21b4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968355" name="019ddd72-93e9-70c9-a400-3d7eef21b4c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5711565" name="019ddd72-cf10-72f3-91c6-780f1df1c4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958807" name="019ddd72-cf10-72f3-91c6-780f1df1c4a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523526" name="019ddd73-d2b4-78e4-8061-dd52739eae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997617" name="019ddd73-d2b4-78e4-8061-dd52739eae7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1129436" name="019ddd74-0e0e-7b51-ad19-02e2465dc6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993233" name="019ddd74-0e0e-7b51-ad19-02e2465dc6c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1767402" name="019ddd7b-1778-7a7a-b7bb-1612635435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587247" name="019ddd7b-1778-7a7a-b7bb-16126354353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5077334" name="019ddd7b-829e-7161-87ac-2e8ecf188f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173048" name="019ddd7b-829e-7161-87ac-2e8ecf188fe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48543290" name="019ddd7d-5791-78dc-8d01-cf205b6496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5699325" name="019ddd7d-5791-78dc-8d01-cf205b64963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8883556" name="019ddd7d-9363-7a6c-b169-f799c799fb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857919" name="019ddd7d-9363-7a6c-b169-f799c799fb9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94380268" name="019ddd7f-15ff-7c1e-9b22-b7c0218da6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446863" name="019ddd7f-15ff-7c1e-9b22-b7c0218da65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1720512" name="019ddd7f-7516-7bd6-a536-727e678597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187418" name="019ddd7f-7516-7bd6-a536-727e678597a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0371188" name="019ddd80-dfcb-7db1-867e-0b99d181c3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569166" name="019ddd80-dfcb-7db1-867e-0b99d181c32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0401456" name="019ddd81-1817-7390-ae47-d0962dd7d0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549041" name="019ddd81-1817-7390-ae47-d0962dd7d02a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Gang, 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317897" name="019ddd81-e6ab-75d4-82c7-cab0ac313c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376604" name="019ddd81-e6ab-75d4-82c7-cab0ac313c1b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2741408" name="019ddd82-365c-7c82-b5e8-2bc4e474b6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980912" name="019ddd82-365c-7c82-b5e8-2bc4e474b65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9105298" name="019ddd83-6cf7-72df-8a66-0a6718b2a1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692469" name="019ddd83-6cf7-72df-8a66-0a6718b2a1e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6135515" name="019ddd83-a5a0-7d2f-b92d-f7a8169a6a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0489915" name="019ddd83-a5a0-7d2f-b92d-f7a8169a6a4f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3630573" name="019ddd84-768d-7839-b1fe-8adbee8ae5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029232" name="019ddd84-768d-7839-b1fe-8adbee8ae57c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6336486" name="019ddd84-b170-7ea4-a07e-283caf02f1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878079" name="019ddd84-b170-7ea4-a07e-283caf02f12c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1980252" name="019ddd88-959a-73aa-a36c-0f2415d2a5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342693" name="019ddd88-959a-73aa-a36c-0f2415d2a51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722361" name="019ddd88-f768-7f4e-aeb8-7b5b84834f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716004" name="019ddd88-f768-7f4e-aeb8-7b5b84834fec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</w:t>
            </w:r>
          </w:p>
          <w:p>
            <w:pPr>
              <w:spacing w:before="0" w:after="0"/>
            </w:pPr>
            <w:r>
              <w:t>EG- 1.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5088333" name="019ddd8b-bb9f-7523-8b37-0104a14184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963945" name="019ddd8b-bb9f-7523-8b37-0104a141843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6956955" name="019ddd8b-e0c4-7146-93a5-2bb07b653d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263966" name="019ddd8b-e0c4-7146-93a5-2bb07b653dba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30104005" name="019ddd8d-039b-7c24-9818-a330caf9da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9729781" name="019ddd8d-039b-7c24-9818-a330caf9dac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7139545" name="019ddd8d-6b2f-7689-b8d4-fee471d502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419811" name="019ddd8d-6b2f-7689-b8d4-fee471d502de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037096" name="019ddd8e-1a56-753a-9466-38a977675c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098021" name="019ddd8e-1a56-753a-9466-38a977675c2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717538" name="019ddd8e-5d44-7304-8468-6f324996c3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98359" name="019ddd8e-5d44-7304-8468-6f324996c3b5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55317671" name="019ddd90-3db6-79fd-a28d-74987ae8dc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786268" name="019ddd90-3db6-79fd-a28d-74987ae8dc27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2243010" name="019ddd90-8293-7009-8238-5e0b521300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17794" name="019ddd90-8293-7009-8238-5e0b5213000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4981830" name="019ddd91-4d44-7e33-8206-65399e1e23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629636" name="019ddd91-4d44-7e33-8206-65399e1e23b8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0271737" name="019ddd91-95b8-7d96-bfb5-47772dabb9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38179" name="019ddd91-95b8-7d96-bfb5-47772dabb9af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61014921" name="019ddd93-a131-7c36-9e4b-9a6ab968fa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274163" name="019ddd93-a131-7c36-9e4b-9a6ab968fa2a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982519" name="019ddd93-cb65-7f5f-916e-f718237327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298815" name="019ddd93-cb65-7f5f-916e-f7182373278d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6559034" name="019ddd94-8c07-78cf-a4d2-e972dd8ac1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024489" name="019ddd94-8c07-78cf-a4d2-e972dd8ac13f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6997751" name="019ddd94-f39e-7ec6-85f2-af205d1e8e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3772818" name="019ddd94-f39e-7ec6-85f2-af205d1e8ee5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7810522" name="019ddd9e-6cea-7df8-b04c-e40a857141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9731126" name="019ddd9e-6cea-7df8-b04c-e40a857141f1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2315829" name="019ddd9e-3cef-7269-ba68-dc9ccf0714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670661" name="019ddd9e-3cef-7269-ba68-dc9ccf071405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24888610" name="019ddd9f-c5a6-7153-9ee7-6a147ff0b7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6529657" name="019ddd9f-c5a6-7153-9ee7-6a147ff0b779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6198157" name="019ddda0-03ec-7295-abe5-598b1cf1cb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380672" name="019ddda0-03ec-7295-abe5-598b1cf1cb76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54317876" name="019ddda1-14f0-7c00-a02e-d9f95c123a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779714" name="019ddda1-14f0-7c00-a02e-d9f95c123ab4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4969202" name="019ddda1-789b-7455-84c4-7fe698ddf9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563511" name="019ddda1-789b-7455-84c4-7fe698ddf9eb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2447971" name="019ddda3-6668-74d0-886a-c036608b1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317017" name="019ddda3-6668-74d0-886a-c036608b166e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7387015" name="019ddda3-b789-7a34-8600-10985f0d22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565312" name="019ddda3-b789-7a34-8600-10985f0d22c8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94165147" name="019ddda5-3779-722a-977c-7105e4c09b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18552" name="019ddda5-3779-722a-977c-7105e4c09b14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1212317" name="019ddda5-9027-713f-855e-362061d5cd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454725" name="019ddda5-9027-713f-855e-362061d5cd90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04958831" name="019ddda7-aa9a-737e-a3ac-1b1c04376d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2293939" name="019ddda7-aa9a-737e-a3ac-1b1c04376df9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2482506" name="019ddda8-0f97-7715-8dbe-7a51830bbd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7759701" name="019ddda8-0f97-7715-8dbe-7a51830bbd86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5038142" name="019ddda8-fbde-7903-8cec-da837dd528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4653272" name="019ddda8-fbde-7903-8cec-da837dd52878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8201506" name="019ddda9-329b-7303-9058-084ad0a76c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566485" name="019ddda9-329b-7303-9058-084ad0a76c5d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25916928" name="019dddab-8a79-71d9-9b4b-59f0dc24e8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981553" name="019dddab-8a79-71d9-9b4b-59f0dc24e886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6444053" name="019dddab-e94f-7600-9fa2-97d48462f6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95027" name="019dddab-e94f-7600-9fa2-97d48462f636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1499954" name="019dddac-a4e3-7ca4-b618-42abd38dce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6205511" name="019dddac-a4e3-7ca4-b618-42abd38dce7a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6619749" name="019dddac-d685-722e-812b-e111a098a5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7853179" name="019dddac-d685-722e-812b-e111a098a5af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OG, 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08841564" name="019dddae-19d4-7ddb-bf65-bab7656c0f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3377216" name="019dddae-19d4-7ddb-bf65-bab7656c0f97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5954882" name="019dddae-639f-722e-a186-d0cfcfecc8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992930" name="019dddae-639f-722e-a186-d0cfcfecc8de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OG, 2.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7139644" name="019dddaf-586c-79ac-8599-18f05091a7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53129" name="019dddaf-586c-79ac-8599-18f05091a7f8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2169219" name="019dddaf-982b-71da-bd16-cb3c1c6a3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361920" name="019dddaf-982b-71da-bd16-cb3c1c6a3806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2. OG, 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4409105" name="019dddbd-1173-7772-baee-e4a91bedb8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294670" name="019dddbd-1173-7772-baee-e4a91bedb8ba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5553539" name="019dddbd-4971-7f88-9060-2be7f34c3d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247483" name="019dddbd-4971-7f88-9060-2be7f34c3de6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48212101" name="019dddc4-ea62-7f04-bf8d-acec409a62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636326" name="019dddc4-ea62-7f04-bf8d-acec409a6209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2957334" name="019dddc5-61b5-75fe-a167-db3c28a3fa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634590" name="019dddc5-61b5-75fe-a167-db3c28a3faf4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4147511" name="019dddc6-ba30-7653-881b-3b42536c4b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053132" name="019dddc6-ba30-7653-881b-3b42536c4b31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2259111" name="019dddc6-f4b8-7b39-979c-7a0cd5be6b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161512" name="019dddc6-f4b8-7b39-979c-7a0cd5be6bc6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2. OG, 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4138853" name="019dddc7-90a3-76c8-92f3-7cce3a8c64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09832" name="019dddc7-90a3-76c8-92f3-7cce3a8c640d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0321903" name="019dddc7-bf15-7f69-8389-316e34d7be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904001" name="019dddc7-bf15-7f69-8389-316e34d7be6e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 OG, 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74574131" name="019dddc9-473f-700b-aa39-f6a6bc0ab9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315437" name="019dddc9-473f-700b-aa39-f6a6bc0ab970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6593364" name="019dddc9-7a81-7686-9460-df9cc73ee0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79975" name="019dddc9-7a81-7686-9460-df9cc73ee07b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 OG, 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967322" name="019dddcb-0f74-7804-bc96-432f3602e8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437243" name="019dddcb-0f74-7804-bc96-432f3602e832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3338716" name="019dddcb-653c-7c4c-bcf2-4730cdf9bb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2103" name="019dddcb-653c-7c4c-bcf2-4730cdf9bb36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89708016" name="019dddcc-b43e-74b3-b968-9f4db01f28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623972" name="019dddcc-b43e-74b3-b968-9f4db01f28fc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0175052" name="019dddcc-f8d4-7e78-bfc0-5231b1e2ab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853256" name="019dddcc-f8d4-7e78-bfc0-5231b1e2ab06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1545487" name="019dddcd-b7f7-771d-b401-9d2fe9b277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246252" name="019dddcd-b7f7-771d-b401-9d2fe9b27729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8684641" name="019dddcd-f69e-7de2-bf56-45b62e4701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756673" name="019dddcd-f69e-7de2-bf56-45b62e470101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87446949" name="019dddce-bea0-744a-aa96-840c6e7216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92969" name="019dddce-bea0-744a-aa96-840c6e7216f3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917546" name="019dddce-f76b-7d02-8479-47a198c2af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033962" name="019dddce-f76b-7d02-8479-47a198c2af0e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7851032" name="019dddcf-99d7-7a99-a39a-e06419e26a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581098" name="019dddcf-99d7-7a99-a39a-e06419e26ad5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9453440" name="019dddcf-d53e-7e17-a546-70fffa0f65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914927" name="019dddcf-d53e-7e17-a546-70fffa0f65e0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8949907" name="019dddda-ce8c-70ce-b054-30faeb1856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29524" name="019dddda-ce8c-70ce-b054-30faeb1856be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385123" name="019ddddb-30ca-76af-9194-31b6359c1d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989761" name="019ddddb-30ca-76af-9194-31b6359c1d5f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17338546" name="019ddddd-3786-7cf0-89c3-3204ff3288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825512" name="019ddddd-3786-7cf0-89c3-3204ff328898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5934835" name="019ddddd-6567-7495-a052-293f30b375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977927" name="019ddddd-6567-7495-a052-293f30b375cf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7260742" name="019dddde-08d5-772d-8530-228351020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576064" name="019dddde-08d5-772d-8530-22835102025c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4317256" name="019dddde-4dd3-78c3-a852-3ecf89fa6c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3218931" name="019dddde-4dd3-78c3-a852-3ecf89fa6c91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8458949" name="019ddde0-d652-71b0-a694-553c772518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098744" name="019ddde0-d652-71b0-a694-553c77251835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7027310" name="019ddde1-1d72-7043-9dc0-d5b7cd6e47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905583" name="019ddde1-1d72-7043-9dc0-d5b7cd6e4760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0609361" name="019ddde1-c559-7551-96ef-30c0f30c62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469257" name="019ddde1-c559-7551-96ef-30c0f30c62d6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9721024" name="019ddde2-18cc-7ca1-86ea-75563ac5d3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352629" name="019ddde2-18cc-7ca1-86ea-75563ac5d35c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9113059" name="019ddde3-dde5-7d71-a115-026ff16d53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753360" name="019ddde3-dde5-7d71-a115-026ff16d53a0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6686048" name="019ddde3-f7fe-7529-9d0a-73a7ba6031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2568062" name="019ddde3-f7fe-7529-9d0a-73a7ba60312a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12130836" name="019ddde5-f3d2-7491-a6c5-24e490fe66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865102" name="019ddde5-f3d2-7491-a6c5-24e490fe66ea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7023504" name="019ddde6-4366-7c56-8422-6701303cee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760466" name="019ddde6-4366-7c56-8422-6701303ceea9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81151240" name="019dddf1-b367-7b9e-bc9e-80145378dc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286665" name="019dddf1-b367-7b9e-bc9e-80145378dcb1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3974192" name="019dddf1-e994-745d-ac3b-23bdc93929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8647678" name="019dddf1-e994-745d-ac3b-23bdc939297a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94486391" name="019dddf3-93f6-7655-9292-4ecf7f0e3a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159375" name="019dddf3-93f6-7655-9292-4ecf7f0e3a04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9255380" name="019dddf3-c16a-7600-b0fe-06afc70734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603556" name="019dddf3-c16a-7600-b0fe-06afc7073487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1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Reitweg 3, 8400 Winterthur</w:t>
          </w:r>
        </w:p>
        <w:p>
          <w:pPr>
            <w:spacing w:before="0" w:after="0"/>
          </w:pPr>
          <w:r>
            <w:t>DN 880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footer.xml" Type="http://schemas.openxmlformats.org/officeDocument/2006/relationships/footer" Id="rId11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