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MFH. Reitweg 3, 8400 Winterthur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DN 880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52650" cy="2880000"/>
            <wp:effectExtent l="0" t="0" r="0" b="0"/>
            <wp:docPr id="2076753502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477578159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