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Reitweg 3, 8400 Winterthur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880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88935193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0379487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