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7112437" name="019ddd5f-4b09-7ac4-b9d6-5ec1e23025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549448" name="019ddd5f-4b09-7ac4-b9d6-5ec1e230254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9917425" name="019ddd5f-91b9-77bf-9ca4-3aaebfe7a0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07479" name="019ddd5f-91b9-77bf-9ca4-3aaebfe7a00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6344622" name="019ddd61-c026-7d16-8e76-9533e02fc4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31857" name="019ddd61-c026-7d16-8e76-9533e02fc43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2907331" name="019ddd62-2073-76b4-a10a-b2d5f1c33a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155156" name="019ddd62-2073-76b4-a10a-b2d5f1c33ac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0369245" name="019ddd63-d50a-7226-b39e-cbdef50dd7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563054" name="019ddd63-d50a-7226-b39e-cbdef50dd74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6138484" name="019ddd64-2f4e-7e77-a0ca-97d1c95d1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102181" name="019ddd64-2f4e-7e77-a0ca-97d1c95d1db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20013521" name="019ddd67-c00a-782f-86d7-31a1e6dfa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20437" name="019ddd67-c00a-782f-86d7-31a1e6dfaba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1177294" name="019ddd68-2fce-7cfe-90e3-da609440d1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740898" name="019ddd68-2fce-7cfe-90e3-da609440d1d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4137151" name="019ddd69-2532-710c-9ba9-ff294926d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115786" name="019ddd69-2532-710c-9ba9-ff294926df1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354756" name="019ddd69-4a5f-7f82-be72-e0723152e9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298873" name="019ddd69-4a5f-7f82-be72-e0723152e9e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5542319" name="019ddd6b-8f40-7da6-b7c6-d87c02050c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957213" name="019ddd6b-8f40-7da6-b7c6-d87c02050c1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4200175" name="019ddd6b-bb8e-73ec-8f29-d7cdb5c649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255879" name="019ddd6b-bb8e-73ec-8f29-d7cdb5c6498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1458182" name="019ddd72-93e9-70c9-a400-3d7eef21b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089937" name="019ddd72-93e9-70c9-a400-3d7eef21b4c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22019" name="019ddd72-cf10-72f3-91c6-780f1df1c4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489250" name="019ddd72-cf10-72f3-91c6-780f1df1c4a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772592" name="019ddd73-d2b4-78e4-8061-dd52739eae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989816" name="019ddd73-d2b4-78e4-8061-dd52739eae7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8786350" name="019ddd74-0e0e-7b51-ad19-02e2465dc6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414867" name="019ddd74-0e0e-7b51-ad19-02e2465dc6c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8898537" name="019ddd7b-1778-7a7a-b7bb-1612635435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895737" name="019ddd7b-1778-7a7a-b7bb-16126354353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7060012" name="019ddd7b-829e-7161-87ac-2e8ecf188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974113" name="019ddd7b-829e-7161-87ac-2e8ecf188fe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36060585" name="019ddd7d-5791-78dc-8d01-cf205b649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424372" name="019ddd7d-5791-78dc-8d01-cf205b64963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800202" name="019ddd7d-9363-7a6c-b169-f799c799fb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027784" name="019ddd7d-9363-7a6c-b169-f799c799fb9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88657194" name="019ddd7f-15ff-7c1e-9b22-b7c0218da6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175356" name="019ddd7f-15ff-7c1e-9b22-b7c0218da65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9694485" name="019ddd7f-7516-7bd6-a536-727e678597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3262089" name="019ddd7f-7516-7bd6-a536-727e678597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2003223" name="019ddd80-dfcb-7db1-867e-0b99d181c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339331" name="019ddd80-dfcb-7db1-867e-0b99d181c32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0208958" name="019ddd81-1817-7390-ae47-d0962dd7d0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848475" name="019ddd81-1817-7390-ae47-d0962dd7d02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Gang,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0097363" name="019ddd81-e6ab-75d4-82c7-cab0ac313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488403" name="019ddd81-e6ab-75d4-82c7-cab0ac313c1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9834092" name="019ddd82-365c-7c82-b5e8-2bc4e474b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81951" name="019ddd82-365c-7c82-b5e8-2bc4e474b65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3781730" name="019ddd83-6cf7-72df-8a66-0a6718b2a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445944" name="019ddd83-6cf7-72df-8a66-0a6718b2a1e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3567998" name="019ddd83-a5a0-7d2f-b92d-f7a8169a6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280881" name="019ddd83-a5a0-7d2f-b92d-f7a8169a6a4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9504504" name="019ddd84-768d-7839-b1fe-8adbee8ae5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745916" name="019ddd84-768d-7839-b1fe-8adbee8ae57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1038044" name="019ddd84-b170-7ea4-a07e-283caf02f1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755386" name="019ddd84-b170-7ea4-a07e-283caf02f12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17233308" name="019ddd88-959a-73aa-a36c-0f2415d2a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992266" name="019ddd88-959a-73aa-a36c-0f2415d2a51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0845752" name="019ddd88-f768-7f4e-aeb8-7b5b84834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791650" name="019ddd88-f768-7f4e-aeb8-7b5b84834fe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EG- 1.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7395705" name="019ddd8b-bb9f-7523-8b37-0104a14184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313268" name="019ddd8b-bb9f-7523-8b37-0104a141843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3295079" name="019ddd8b-e0c4-7146-93a5-2bb07b653d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342979" name="019ddd8b-e0c4-7146-93a5-2bb07b653db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89751617" name="019ddd8d-039b-7c24-9818-a330caf9da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129744" name="019ddd8d-039b-7c24-9818-a330caf9dac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8442966" name="019ddd8d-6b2f-7689-b8d4-fee471d502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073785" name="019ddd8d-6b2f-7689-b8d4-fee471d502d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5297214" name="019ddd8e-1a56-753a-9466-38a977675c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88829" name="019ddd8e-1a56-753a-9466-38a977675c2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8662826" name="019ddd8e-5d44-7304-8468-6f324996c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292470" name="019ddd8e-5d44-7304-8468-6f324996c3b5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12234871" name="019ddd90-3db6-79fd-a28d-74987ae8d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479171" name="019ddd90-3db6-79fd-a28d-74987ae8dc2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3779448" name="019ddd90-8293-7009-8238-5e0b521300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346546" name="019ddd90-8293-7009-8238-5e0b521300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9258491" name="019ddd91-4d44-7e33-8206-65399e1e23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396441" name="019ddd91-4d44-7e33-8206-65399e1e23b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3327774" name="019ddd91-95b8-7d96-bfb5-47772dabb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998207" name="019ddd91-95b8-7d96-bfb5-47772dabb9af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96022989" name="019ddd93-a131-7c36-9e4b-9a6ab968fa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505088" name="019ddd93-a131-7c36-9e4b-9a6ab968fa2a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94460" name="019ddd93-cb65-7f5f-916e-f718237327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001466" name="019ddd93-cb65-7f5f-916e-f7182373278d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4858988" name="019ddd94-8c07-78cf-a4d2-e972dd8ac1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450572" name="019ddd94-8c07-78cf-a4d2-e972dd8ac13f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1503443" name="019ddd94-f39e-7ec6-85f2-af205d1e8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214750" name="019ddd94-f39e-7ec6-85f2-af205d1e8ee5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4557181" name="019ddd9e-6cea-7df8-b04c-e40a857141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127106" name="019ddd9e-6cea-7df8-b04c-e40a857141f1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9433976" name="019ddd9e-3cef-7269-ba68-dc9ccf0714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107954" name="019ddd9e-3cef-7269-ba68-dc9ccf071405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98318871" name="019ddd9f-c5a6-7153-9ee7-6a147ff0b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232477" name="019ddd9f-c5a6-7153-9ee7-6a147ff0b779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6696756" name="019ddda0-03ec-7295-abe5-598b1cf1cb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870819" name="019ddda0-03ec-7295-abe5-598b1cf1cb7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6754091" name="019ddda1-14f0-7c00-a02e-d9f95c123a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090155" name="019ddda1-14f0-7c00-a02e-d9f95c123ab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3337723" name="019ddda1-789b-7455-84c4-7fe698ddf9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916076" name="019ddda1-789b-7455-84c4-7fe698ddf9eb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8715534" name="019ddda3-6668-74d0-886a-c036608b1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201685" name="019ddda3-6668-74d0-886a-c036608b166e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234951" name="019ddda3-b789-7a34-8600-10985f0d22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294129" name="019ddda3-b789-7a34-8600-10985f0d22c8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62192677" name="019ddda5-3779-722a-977c-7105e4c09b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780091" name="019ddda5-3779-722a-977c-7105e4c09b14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743953" name="019ddda5-9027-713f-855e-362061d5cd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237484" name="019ddda5-9027-713f-855e-362061d5cd90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0600748" name="019ddda7-aa9a-737e-a3ac-1b1c04376d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757117" name="019ddda7-aa9a-737e-a3ac-1b1c04376df9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8204908" name="019ddda8-0f97-7715-8dbe-7a51830bbd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825790" name="019ddda8-0f97-7715-8dbe-7a51830bbd8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3340834" name="019ddda8-fbde-7903-8cec-da837dd528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387735" name="019ddda8-fbde-7903-8cec-da837dd52878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8854398" name="019ddda9-329b-7303-9058-084ad0a76c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656231" name="019ddda9-329b-7303-9058-084ad0a76c5d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51730645" name="019dddab-8a79-71d9-9b4b-59f0dc24e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587556" name="019dddab-8a79-71d9-9b4b-59f0dc24e88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643611" name="019dddab-e94f-7600-9fa2-97d48462f6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674321" name="019dddab-e94f-7600-9fa2-97d48462f636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4684037" name="019dddac-a4e3-7ca4-b618-42abd38dce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350275" name="019dddac-a4e3-7ca4-b618-42abd38dce7a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2540863" name="019dddac-d685-722e-812b-e111a098a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965959" name="019dddac-d685-722e-812b-e111a098a5af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OG, 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64449848" name="019dddae-19d4-7ddb-bf65-bab7656c0f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049751" name="019dddae-19d4-7ddb-bf65-bab7656c0f97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3741480" name="019dddae-639f-722e-a186-d0cfcfecc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610627" name="019dddae-639f-722e-a186-d0cfcfecc8de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OG, 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9166234" name="019dddaf-586c-79ac-8599-18f05091a7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09736" name="019dddaf-586c-79ac-8599-18f05091a7f8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8068558" name="019dddaf-982b-71da-bd16-cb3c1c6a3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485732" name="019dddaf-982b-71da-bd16-cb3c1c6a3806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2623886" name="019dddbd-1173-7772-baee-e4a91bedb8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37703" name="019dddbd-1173-7772-baee-e4a91bedb8ba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948608" name="019dddbd-4971-7f88-9060-2be7f34c3d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005054" name="019dddbd-4971-7f88-9060-2be7f34c3de6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26982485" name="019dddc4-ea62-7f04-bf8d-acec409a62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409870" name="019dddc4-ea62-7f04-bf8d-acec409a6209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7707421" name="019dddc5-61b5-75fe-a167-db3c28a3fa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4011" name="019dddc5-61b5-75fe-a167-db3c28a3faf4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9183065" name="019dddc6-ba30-7653-881b-3b42536c4b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04390" name="019dddc6-ba30-7653-881b-3b42536c4b31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78059" name="019dddc6-f4b8-7b39-979c-7a0cd5be6b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382336" name="019dddc6-f4b8-7b39-979c-7a0cd5be6bc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8807319" name="019dddc7-90a3-76c8-92f3-7cce3a8c64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292322" name="019dddc7-90a3-76c8-92f3-7cce3a8c640d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3423383" name="019dddc7-bf15-7f69-8389-316e34d7be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689723" name="019dddc7-bf15-7f69-8389-316e34d7be6e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89975208" name="019dddc9-473f-700b-aa39-f6a6bc0ab9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073193" name="019dddc9-473f-700b-aa39-f6a6bc0ab970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6604746" name="019dddc9-7a81-7686-9460-df9cc73ee0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591512" name="019dddc9-7a81-7686-9460-df9cc73ee07b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2. OG, 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8434538" name="019dddcb-0f74-7804-bc96-432f3602e8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126833" name="019dddcb-0f74-7804-bc96-432f3602e832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0999267" name="019dddcb-653c-7c4c-bcf2-4730cdf9bb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091875" name="019dddcb-653c-7c4c-bcf2-4730cdf9bb36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48212815" name="019dddcc-b43e-74b3-b968-9f4db01f2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413447" name="019dddcc-b43e-74b3-b968-9f4db01f28fc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6349271" name="019dddcc-f8d4-7e78-bfc0-5231b1e2ab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750759" name="019dddcc-f8d4-7e78-bfc0-5231b1e2ab06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8835778" name="019dddcd-b7f7-771d-b401-9d2fe9b277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007403" name="019dddcd-b7f7-771d-b401-9d2fe9b27729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1032995" name="019dddcd-f69e-7de2-bf56-45b62e470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287461" name="019dddcd-f69e-7de2-bf56-45b62e470101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21323441" name="019dddce-bea0-744a-aa96-840c6e721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657367" name="019dddce-bea0-744a-aa96-840c6e7216f3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5816553" name="019dddce-f76b-7d02-8479-47a198c2af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030241" name="019dddce-f76b-7d02-8479-47a198c2af0e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5622075" name="019dddcf-99d7-7a99-a39a-e06419e26a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816288" name="019dddcf-99d7-7a99-a39a-e06419e26ad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3663790" name="019dddcf-d53e-7e17-a546-70fffa0f65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51670" name="019dddcf-d53e-7e17-a546-70fffa0f65e0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0267128" name="019dddda-ce8c-70ce-b054-30faeb1856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346806" name="019dddda-ce8c-70ce-b054-30faeb1856be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2916527" name="019ddddb-30ca-76af-9194-31b6359c1d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656265" name="019ddddb-30ca-76af-9194-31b6359c1d5f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3761631" name="019ddddd-3786-7cf0-89c3-3204ff3288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861574" name="019ddddd-3786-7cf0-89c3-3204ff328898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1416539" name="019ddddd-6567-7495-a052-293f30b37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338939" name="019ddddd-6567-7495-a052-293f30b375cf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Badezimmer, 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4327128" name="019dddde-08d5-772d-8530-228351020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313470" name="019dddde-08d5-772d-8530-22835102025c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028722" name="019dddde-4dd3-78c3-a852-3ecf89fa6c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862967" name="019dddde-4dd3-78c3-a852-3ecf89fa6c91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32789215" name="019ddde0-d652-71b0-a694-553c772518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570736" name="019ddde0-d652-71b0-a694-553c77251835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8471224" name="019ddde1-1d72-7043-9dc0-d5b7cd6e47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617164" name="019ddde1-1d72-7043-9dc0-d5b7cd6e4760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7138641" name="019ddde1-c559-7551-96ef-30c0f30c62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281488" name="019ddde1-c559-7551-96ef-30c0f30c62d6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0278997" name="019ddde2-18cc-7ca1-86ea-75563ac5d3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022933" name="019ddde2-18cc-7ca1-86ea-75563ac5d35c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5285463" name="019ddde3-dde5-7d71-a115-026ff16d5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795480" name="019ddde3-dde5-7d71-a115-026ff16d53a0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5612620" name="019ddde3-f7fe-7529-9d0a-73a7ba6031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357044" name="019ddde3-f7fe-7529-9d0a-73a7ba60312a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14911340" name="019ddde5-f3d2-7491-a6c5-24e490fe66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374154" name="019ddde5-f3d2-7491-a6c5-24e490fe66ea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273942" name="019ddde6-4366-7c56-8422-6701303cee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559517" name="019ddde6-4366-7c56-8422-6701303ceea9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2453516" name="019dddf1-b367-7b9e-bc9e-80145378dc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342613" name="019dddf1-b367-7b9e-bc9e-80145378dcb1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506395" name="019dddf1-e994-745d-ac3b-23bdc93929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895054" name="019dddf1-e994-745d-ac3b-23bdc939297a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80619387" name="019dddf3-93f6-7655-9292-4ecf7f0e3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765969" name="019dddf3-93f6-7655-9292-4ecf7f0e3a04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1704652" name="019dddf3-c16a-7600-b0fe-06afc70734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057756" name="019dddf3-c16a-7600-b0fe-06afc7073487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1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Reitweg 3, 8400 Winterthur</w:t>
          </w:r>
        </w:p>
        <w:p>
          <w:pPr>
            <w:spacing w:before="0" w:after="0"/>
          </w:pPr>
          <w:r>
            <w:t>DN 880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footer.xml" Type="http://schemas.openxmlformats.org/officeDocument/2006/relationships/footer" Id="rId11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