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Müselstrasse 36, 5417 Untersiggenthal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902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22264631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0586400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