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16695" name="019e203f-c3ef-7004-bdd7-83188c655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179067" name="019e203f-c3ef-7004-bdd7-83188c655ce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095200" name="019e203f-f688-71c1-973b-0a65cd645c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169875" name="019e203f-f688-71c1-973b-0a65cd645c9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264089" name="019e2040-82d4-74b9-a598-aa886aa7f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500257" name="019e2040-82d4-74b9-a598-aa886aa7feb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183722" name="019e2040-9895-772f-ad66-49e47a13f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89877" name="019e2040-9895-772f-ad66-49e47a13f9c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063602" name="019e2048-a2c4-748d-ad62-0152fe2ac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417412" name="019e2048-a2c4-748d-ad62-0152fe2ac56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269671" name="019e2048-bf81-7d90-b136-ff5c023d6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477538" name="019e2048-bf81-7d90-b136-ff5c023d61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099980" name="019e2058-9803-7c46-af95-c212aace6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666724" name="019e2058-9803-7c46-af95-c212aace6df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418038" name="019e2058-adce-7c7a-872a-d7f0f48d60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58838" name="019e2058-adce-7c7a-872a-d7f0f48d60d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625906" name="019e2059-8429-72a0-b396-f73e17ecd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695047" name="019e2059-8429-72a0-b396-f73e17ecd32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996858" name="019e2059-98b5-791b-b158-159f7dc247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623695" name="019e2059-98b5-791b-b158-159f7dc2470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448478" name="019e205a-3537-7800-b1d4-85da90d2e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75513" name="019e205a-3537-7800-b1d4-85da90d2e0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789883" name="019e205a-5c38-77cc-91aa-0e82d4948e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42469" name="019e205a-5c38-77cc-91aa-0e82d4948e1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730671" name="019e205d-6a72-7c86-b07f-dc0aec13b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44829" name="019e205d-6a72-7c86-b07f-dc0aec13bb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533930" name="019e205d-7dab-7445-8414-56b41edb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57927" name="019e205d-7dab-7445-8414-56b41edb36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935481" name="019e205f-42c3-7b03-96db-3b060e85f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089396" name="019e205f-42c3-7b03-96db-3b060e85f79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29089" name="019e205f-5f16-7aac-87dc-585a5c8bb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626068" name="019e205f-5f16-7aac-87dc-585a5c8bb86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513462" name="019e205f-b1bd-7126-b421-0cababe5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98152" name="019e205f-b1bd-7126-b421-0cababe5a9a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445257" name="019e205f-d61a-7d60-88ed-1016cb756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15090" name="019e205f-d61a-7d60-88ed-1016cb756c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928859" name="019e2060-94b3-7b74-8096-93074d250d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423510" name="019e2060-94b3-7b74-8096-93074d250d0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362357" name="019e2060-c10f-71a2-aac9-269e57fd7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74734" name="019e2060-c10f-71a2-aac9-269e57fd79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121798" name="019e2062-3264-7de0-b84f-24327ce9f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013207" name="019e2062-3264-7de0-b84f-24327ce9f9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038060" name="019e2062-97f3-75dc-8aba-3ad1863b9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30673" name="019e2062-97f3-75dc-8aba-3ad1863b9d0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695251" name="019e2069-ca1e-718f-b941-501181f7b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957065" name="019e2069-ca1e-718f-b941-501181f7b8e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062180" name="019e2069-e560-719b-a80e-62b0cc0662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112410" name="019e2069-e560-719b-a80e-62b0cc06627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932622" name="019e206a-81ec-718d-9c55-3906c60c3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608670" name="019e206a-81ec-718d-9c55-3906c60c329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69418" name="019e206a-a4f0-7d45-a750-5e21c484f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82942" name="019e206a-a4f0-7d45-a750-5e21c484fe7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361026" name="019e206b-2c13-7b95-9956-6637af272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558465" name="019e206b-2c13-7b95-9956-6637af272ee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005438" name="019e206b-3e16-7d50-8006-3064f9295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076666" name="019e206b-3e16-7d50-8006-3064f929586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292592" name="019e206b-c80a-7527-8b66-154114126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175136" name="019e206b-c80a-7527-8b66-154114126d2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987418" name="019e206b-e65b-7b66-9fa7-09b025ea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280752" name="019e206b-e65b-7b66-9fa7-09b025eac24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780124" name="019e206c-3695-786b-87c2-24498ed8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316890" name="019e206c-3695-786b-87c2-24498ed8d8b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272467" name="019e206c-4d61-74fc-90a2-181198a26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123173" name="019e206c-4d61-74fc-90a2-181198a267bd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55201" name="019e2072-a095-7f10-8d86-7f24ba17c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291655" name="019e2072-a095-7f10-8d86-7f24ba17c96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525721" name="019e2072-b83b-7b8a-9bc8-8e7656043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058902" name="019e2072-b83b-7b8a-9bc8-8e7656043e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587044" name="019e2073-5092-724a-a1d0-2e8003c22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010270" name="019e2073-5092-724a-a1d0-2e8003c2234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512473" name="019e2073-62bc-7dab-8d8c-6b1711930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290162" name="019e2073-62bc-7dab-8d8c-6b1711930b4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501510" name="019e2073-d90d-784f-bd27-32cec0693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979399" name="019e2073-d90d-784f-bd27-32cec0693a2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608001" name="019e2073-f095-77e6-be75-d0ae9a018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793785" name="019e2073-f095-77e6-be75-d0ae9a01853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586354" name="019e207d-45a5-75f6-b662-96071f00ca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068350" name="019e207d-45a5-75f6-b662-96071f00caa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024995" name="019e207d-6ec0-7928-bf10-cb166f35a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013423" name="019e207d-6ec0-7928-bf10-cb166f35a81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692215" name="019e2081-ab38-7fa2-ac5c-27031bf95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096800" name="019e2081-ab38-7fa2-ac5c-27031bf95ae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6049267" name="019e2081-be09-7c2a-8fcb-73dead82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69244" name="019e2081-be09-7c2a-8fcb-73dead82bc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Faserzenent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579312" name="019e2083-63e6-7aeb-942a-02fc6f71c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867606" name="019e2083-63e6-7aeb-942a-02fc6f71caa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907051" name="019e2083-7f53-730d-95cf-a3cf845c5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230691" name="019e2083-7f53-730d-95cf-a3cf845c580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UG/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363839" name="019e2086-869f-781b-8036-6f7c7f301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506779" name="019e2086-869f-781b-8036-6f7c7f301c7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219533" name="019e2086-a8c8-72ae-8f3a-68e5111ef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712989" name="019e2086-a8c8-72ae-8f3a-68e5111efc3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