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Zopfstrasse 2, 8855 Wangen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7100931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22810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