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OG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893261" name="019e067e-f654-775e-a627-42b747b33e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214401" name="019e067e-f654-775e-a627-42b747b33ed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85802" name="019e067f-453b-7b10-98c5-e352810709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405716" name="019e067f-453b-7b10-98c5-e3528107093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9591923" name="019e0682-1e06-7e57-98c1-2d9e9e3c4f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264267" name="019e0682-1e06-7e57-98c1-2d9e9e3c4f5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2415202" name="019e0682-47f6-7a36-b023-4eb84a1dc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113181" name="019e0682-47f6-7a36-b023-4eb84a1dcf9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9195358" name="019e068b-5856-71ff-be75-8d277a407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273344" name="019e068b-5856-71ff-be75-8d277a407eb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199230" name="019e068b-70e3-7616-b3cb-2f229ce88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966620" name="019e068b-70e3-7616-b3cb-2f229ce8888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2281338" name="019e06d5-fc11-7ea6-8f43-0fa66f8e96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927996" name="019e06d5-fc11-7ea6-8f43-0fa66f8e969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842192" name="019e06d6-1ee0-7f48-94ec-b094fc35d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526194" name="019e06d6-1ee0-7f48-94ec-b094fc35d0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991181" name="019e06d7-6c45-7820-9da6-aef399bcf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63174" name="019e06d7-6c45-7820-9da6-aef399bcf4c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42603" name="019e06d7-8804-7597-a2ae-cd094c5d90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485472" name="019e06d7-8804-7597-a2ae-cd094c5d908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3952947" name="019e06d7-e85d-7159-9be4-17e0ee041e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900609" name="019e06d7-e85d-7159-9be4-17e0ee041ea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7464302" name="019e06d8-d688-7b8c-ac72-deba5cd4b8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784646" name="019e06d8-d688-7b8c-ac72-deba5cd4b8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982836" name="019e06de-23c2-7e4d-8308-e6f2875ad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384956" name="019e06de-23c2-7e4d-8308-e6f2875add1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788082" name="019e06de-a91c-7f98-be3b-cddc5337c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938694" name="019e06de-a91c-7f98-be3b-cddc5337cbc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8627455" name="019e06e0-40e1-7d3f-964e-9c4a6c125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284388" name="019e06e0-40e1-7d3f-964e-9c4a6c1250f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182028" name="019e06e0-613a-7358-99fe-07cdf8df71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562951" name="019e06e0-613a-7358-99fe-07cdf8df712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008774" name="019e06e8-eeba-7d7e-a257-ac965c56a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495065" name="019e06e8-eeba-7d7e-a257-ac965c56a97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198399" name="019e06e9-d7b9-729f-8d0f-56f56d5d0d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066517" name="019e06e9-d7b9-729f-8d0f-56f56d5d0d6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758901" name="019e06fa-c2a8-70d0-b61c-9819b2006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038301" name="019e06fa-c2a8-70d0-b61c-9819b20060e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691649" name="019e06fa-de6e-77a3-a41d-be2f6fd4d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332454" name="019e06fa-de6e-77a3-a41d-be2f6fd4d62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456079" name="019e06f4-1489-722b-99f8-1825dbcc53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933289" name="019e06f4-1489-722b-99f8-1825dbcc53a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916136" name="019e06f5-c322-751d-a09f-25b7d3d769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128888" name="019e06f5-c322-751d-a09f-25b7d3d7695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000040" name="019e06f6-c98f-76af-8fe8-91604a6d7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166938" name="019e06f6-c98f-76af-8fe8-91604a6d78e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078193" name="019e06f9-619e-703f-ae6d-ca19ebcbe1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643669" name="019e06f9-619e-703f-ae6d-ca19ebcbe17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643961" name="019e06fc-b988-72fb-87c4-8c7a8222e2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254152" name="019e06fc-b988-72fb-87c4-8c7a8222e25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665837" name="019e06fd-39f1-7eba-acb4-18c82ae7bb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645112" name="019e06fd-39f1-7eba-acb4-18c82ae7bbf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419555" name="019e0702-7ef4-7dd4-b627-18f607fe0a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121655" name="019e0702-7ef4-7dd4-b627-18f607fe0a1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940361" name="019e0702-aced-7217-b7d2-46690f7e75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390730" name="019e0702-aced-7217-b7d2-46690f7e75c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6291267" name="019e0706-5fe2-794f-9374-7333f9080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509543" name="019e0706-5fe2-794f-9374-7333f9080c1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1007032" name="019e0706-8139-7f56-bb83-d2789c8f59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023685" name="019e0706-8139-7f56-bb83-d2789c8f59c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556334" name="019e0718-e2b9-7d12-869e-c694d99eb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700550" name="019e0718-e2b9-7d12-869e-c694d99ebeb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241087" name="019e0719-031b-7d2b-af39-df47f138ce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778810" name="019e0719-031b-7d2b-af39-df47f138ce6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82089" name="019e0719-9423-7545-b802-ee094544e9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411462" name="019e0719-9423-7545-b802-ee094544e95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976668" name="019e071a-54c2-79d2-b21a-a9bf8568a1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113197" name="019e071a-54c2-79d2-b21a-a9bf8568a11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332680" name="019e071a-f83f-7469-80f9-871b242d0f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814089" name="019e071a-f83f-7469-80f9-871b242d0f4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585172" name="019e071b-6233-771c-90f9-0ecbe275e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586974" name="019e071b-6233-771c-90f9-0ecbe275e92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8075201" name="019e071c-8908-7e60-b276-f8d84ce455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119799" name="019e071c-8908-7e60-b276-f8d84ce455f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314712" name="019e071c-db94-727f-bcbf-b92447f7c4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645987" name="019e071c-db94-727f-bcbf-b92447f7c42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967404" name="019e0727-b590-7f00-88a9-7bd14d2406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963250" name="019e0727-b590-7f00-88a9-7bd14d24064c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8321107" name="019e0727-de10-7c03-9071-a5849d5938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748656" name="019e0727-de10-7c03-9071-a5849d5938c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309305" name="019e0728-c72f-70b5-b842-d3dcca97f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756385" name="019e0728-c72f-70b5-b842-d3dcca97ff8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337171" name="019e0728-d8fa-7d4a-8bb7-27cac4686b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433977" name="019e0728-d8fa-7d4a-8bb7-27cac4686bee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180174" name="019e0729-fd7b-79ee-ba36-1b065aaea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902057" name="019e0729-fd7b-79ee-ba36-1b065aaea0d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875409" name="019e072a-2bd7-77a8-b10a-05f6d04a34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397550" name="019e072a-2bd7-77a8-b10a-05f6d04a3464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6114780" name="019e0730-0183-7b09-9cc3-6e44789ffd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471546" name="019e0730-0183-7b09-9cc3-6e44789ffde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088926" name="019e0730-1b18-70a0-b474-43f848de58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919845" name="019e0730-1b18-70a0-b474-43f848de58b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Zopfstrasse 2, 8855 Wangen</w:t>
          </w:r>
        </w:p>
        <w:p>
          <w:pPr>
            <w:spacing w:before="0" w:after="0"/>
          </w:pPr>
          <w:r>
            <w:t>894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