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Weierstrasse 2, 8165 Schöfflisdorf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839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08049169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3558329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