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7944481" name="019d8bc1-1664-7364-8feb-c7c239e438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629151" name="019d8bc1-1664-7364-8feb-c7c239e438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3923670" name="019d8bc4-652d-780c-aa04-3f4c281f10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0548661" name="019d8bc4-652d-780c-aa04-3f4c281f102f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OG/ 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6951355" name="019d8bc5-5c78-73ed-90a6-9fb6f60dcc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591065" name="019d8bc5-5c78-73ed-90a6-9fb6f60dcca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6129443" name="019d8bc5-8c1e-74cf-8022-4f16766462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1841464" name="019d8bc5-8c1e-74cf-8022-4f167664622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6312157" name="019d8bc8-8672-738b-84da-cf80b24281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7956212" name="019d8bc8-8672-738b-84da-cf80b24281ce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5837199" name="019d8bc9-54a9-7e4f-9b68-dbdfdda09e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9096235" name="019d8bc9-54a9-7e4f-9b68-dbdfdda09e1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6868164" name="019d8bcb-98db-72a0-994f-2397de38d6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0132491" name="019d8bcb-98db-72a0-994f-2397de38d62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26286" name="019d8bcb-c0c7-7a7b-9b52-e85e6bfda0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513533" name="019d8bcb-c0c7-7a7b-9b52-e85e6bfda05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OG/ 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8697311" name="019d8bd0-df6c-7a5c-a1b8-ce10ec1f0c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6204670" name="019d8bd0-df6c-7a5c-a1b8-ce10ec1f0c4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3567560" name="019d8bd0-f959-784e-9493-f3abea35ee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3454657" name="019d8bd0-f959-784e-9493-f3abea35ee6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OG/ 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7695460" name="019d8bd4-3275-7516-a0b2-2931e9540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418523" name="019d8bd4-3275-7516-a0b2-2931e9540be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5584769" name="019d8bd5-9333-7573-adec-e49dd13f76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766187" name="019d8bd5-9333-7573-adec-e49dd13f768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2053116" name="019d8bd8-be9f-7285-b7fe-4a960599df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804010" name="019d8bd8-be9f-7285-b7fe-4a960599df0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7542169" name="019d8bda-1eb9-7a0d-9d0a-2c1c69051f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770791" name="019d8bda-1eb9-7a0d-9d0a-2c1c69051f0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3124254" name="019d8bdf-0650-778e-80dc-2346d460ef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2050386" name="019d8bdf-0650-778e-80dc-2346d460efb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6028719" name="019d8bdf-2664-76df-bf7a-d658477529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553173" name="019d8bdf-2664-76df-bf7a-d6584775291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6884345" name="019d8bdf-ae52-767f-aa9d-f903c9a227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1833387" name="019d8bdf-ae52-767f-aa9d-f903c9a2278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3019361" name="019d8be1-d4c8-77e3-bc11-b8b8f61718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390245" name="019d8be1-d4c8-77e3-bc11-b8b8f61718b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7659787" name="019d8be5-bc7e-7988-a6ce-9832ea2016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933089" name="019d8be5-bc7e-7988-a6ce-9832ea20169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6247343" name="019d8be6-4ede-78ea-a414-ed533e2754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0765388" name="019d8be6-4ede-78ea-a414-ed533e2754d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6212047" name="019d8be6-e622-7541-a58d-09ed3e672e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780481" name="019d8be6-e622-7541-a58d-09ed3e672ec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9999870" name="019d8be7-04e9-75f9-b2d5-4f539cc446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435680" name="019d8be7-04e9-75f9-b2d5-4f539cc4469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6471187" name="019d8be7-9614-7fa8-9fd3-0c92a4f4b2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3347555" name="019d8be7-9614-7fa8-9fd3-0c92a4f4b28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5809848" name="019d8be7-ceaa-7124-a920-b51007cf8a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5408854" name="019d8be7-ceaa-7124-a920-b51007cf8a6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5922791" name="019d8c14-bc96-756f-a5ac-2ae1c6f3b1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358773" name="019d8c14-bc96-756f-a5ac-2ae1c6f3b1e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3035920" name="019d8c14-e0d4-7f78-a3c6-fe3f9dc3c4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3207189" name="019d8c14-e0d4-7f78-a3c6-fe3f9dc3c45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0544434" name="019d8bef-c803-7482-a906-7c61886b3a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5006688" name="019d8bef-c803-7482-a906-7c61886b3afe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2271715" name="019d8bf0-1122-723f-98c3-2ee0aec676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788086" name="019d8bf0-1122-723f-98c3-2ee0aec67690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Kork</w:t>
            </w:r>
          </w:p>
          <w:p>
            <w:pPr>
              <w:spacing w:before="0" w:after="0"/>
            </w:pPr>
            <w:r>
              <w:t>Wand/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7752798" name="019d8bf4-80df-7d4a-9fb7-06155f0277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0524440" name="019d8bf4-80df-7d4a-9fb7-06155f02772a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1155770" name="019d8bf4-ec3d-760a-b212-171af5bdfc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089307" name="019d8bf4-ec3d-760a-b212-171af5bdfc22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3561523" name="019d8bf9-6058-71e3-8d86-3859199e7b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852869" name="019d8bf9-6058-71e3-8d86-3859199e7b3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307244" name="019d8bfa-da66-7e99-88af-78e0b39260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127401" name="019d8bfa-da66-7e99-88af-78e0b392608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 Vinyl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8508610" name="019d8bf6-ae48-7054-8fef-3b83d83948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005257" name="019d8bf6-ae48-7054-8fef-3b83d839483d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8476001" name="019d8bf7-4461-7c84-8436-51efc6b0e8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337699" name="019d8bf7-4461-7c84-8436-51efc6b0e88f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1073783" name="019d8bfe-5367-7655-8c7e-90f715f08a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168686" name="019d8bfe-5367-7655-8c7e-90f715f08a33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8644721" name="019d8bfe-9059-7797-ae0b-4dc28fdffe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7836708" name="019d8bfe-9059-7797-ae0b-4dc28fdffebe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1739346" name="019d8bff-753c-77a7-980b-4989f23528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2054445" name="019d8bff-753c-77a7-980b-4989f2352866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7843562" name="019d8bff-d7d5-7ed5-a546-57ab5b39c7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3848889" name="019d8bff-d7d5-7ed5-a546-57ab5b39c7dc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EG/DG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1405615" name="019d8c04-91d9-7483-8c85-1d3b330a43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5037981" name="019d8c04-91d9-7483-8c85-1d3b330a43de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7766192" name="019d8c12-6249-7855-8ded-0f9732c4f7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9655705" name="019d8c12-6249-7855-8ded-0f9732c4f7d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6964801" name="019d8c06-1db1-7f10-90c0-6e67f73486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020215" name="019d8c06-1db1-7f10-90c0-6e67f734865b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5778047" name="019d8c06-54e8-7b90-959d-2dd353b8d2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0048257" name="019d8c06-54e8-7b90-959d-2dd353b8d240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0662557" name="019d8c0e-ef3b-7492-942a-b213608b42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2257346" name="019d8c0e-ef3b-7492-942a-b213608b42f6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7226317" name="019d8c0f-09c3-709c-be60-5ac95d34aa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8478640" name="019d8c0f-09c3-709c-be60-5ac95d34aa65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Sockel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2741301"/>
                  <wp:effectExtent l="0" t="0" r="0" b="0"/>
                  <wp:docPr id="1114343154" name="019dfd03-c75b-7f4f-9eb6-ea46ad1a67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447711" name="019dfd03-c75b-7f4f-9eb6-ea46ad1a67f4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2741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4328395" name="019dfd03-ea91-7449-b8a5-3b79ea4594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0981308" name="019dfd03-ea91-7449-b8a5-3b79ea45941c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Weierstrasse 2, 8165 Schöfflisdorf</w:t>
          </w:r>
        </w:p>
        <w:p>
          <w:pPr>
            <w:spacing w:before="0" w:after="0"/>
          </w:pPr>
          <w:r>
            <w:t>839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footer.xml" Type="http://schemas.openxmlformats.org/officeDocument/2006/relationships/footer" Id="rId5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