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6191058" name="019d66d6-7f0b-7902-a6a8-032c0d69e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632198" name="019d66d6-7f0b-7902-a6a8-032c0d69e8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665031" name="019d66d6-ba3d-7ad7-8b92-ea134da122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953392" name="019d66d6-ba3d-7ad7-8b92-ea134da1220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6603187" name="019d66d8-879b-7caa-82c0-dccec084f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372059" name="019d66d8-879b-7caa-82c0-dccec084fda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088838" name="019d66d8-c1e6-7bec-ad8c-736fd35b2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306255" name="019d66d8-c1e6-7bec-ad8c-736fd35b28c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DG-UG</w:t>
            </w:r>
          </w:p>
          <w:p>
            <w:pPr>
              <w:spacing w:before="0" w:after="0"/>
            </w:pPr>
            <w:r>
              <w:t>Kamin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3795048" name="019d66da-6935-70c1-8819-e5e9b7050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868529" name="019d66da-6935-70c1-8819-e5e9b705016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9746494" name="019d66da-a4bf-7345-834e-dc5954231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837136" name="019d66da-a4bf-7345-834e-dc595423110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5472563" name="019d66e1-7476-712d-a219-5ff2f952ed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162692" name="019d66e1-7476-712d-a219-5ff2f952ed4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3973862" name="019d66e1-c0f0-7f2d-85c6-89d8032eef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154912" name="019d66e1-c0f0-7f2d-85c6-89d8032eef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4728940" name="019d66e4-177f-7ee5-941e-f10bebcaa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405794" name="019d66e4-177f-7ee5-941e-f10bebcaa4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9249207" name="019d66e4-63a2-7cfa-a791-cdc2a4d75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476708" name="019d66e4-63a2-7cfa-a791-cdc2a4d7507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2138913" name="019d66e9-04a2-70f4-aaa6-00341cbff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051110" name="019d66e9-04a2-70f4-aaa6-00341cbff47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480810780" name="019d66e9-41ad-7ee9-b79e-bac3df842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263241" name="019d66e9-41ad-7ee9-b79e-bac3df84286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5214550" name="019d66ea-2fa3-7ab2-9fd7-312f98525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710671" name="019d66ea-2fa3-7ab2-9fd7-312f98525a4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4983046" name="019d66ea-76e8-75c6-b739-1eaf6eafb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082985" name="019d66ea-76e8-75c6-b739-1eaf6eafbb6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5063661" name="019d66ea-feea-7f42-bce0-a7ba41cbf4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611900" name="019d66ea-feea-7f42-bce0-a7ba41cbf4d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7630363" name="019d66eb-2938-78ca-980e-7ef046aa1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722839" name="019d66eb-2938-78ca-980e-7ef046aa17c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4248097" name="019d66ec-1b72-7316-bdd7-e02d2dc67d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618438" name="019d66ec-1b72-7316-bdd7-e02d2dc67d7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3702158" name="019d66ec-4f53-71cf-8e83-fadef225c1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248263" name="019d66ec-4f53-71cf-8e83-fadef225c11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5022508" name="019d66f4-21d9-7127-bfae-5e5e07526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360058" name="019d66f4-21d9-7127-bfae-5e5e0752606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8110858" name="019d66f4-5d62-7ea2-b4f3-ee2d6aa629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834013" name="019d66f4-5d62-7ea2-b4f3-ee2d6aa629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1414665" name="019d66f8-4dfc-7dfb-b057-5a72e7c68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525617" name="019d66f8-4dfc-7dfb-b057-5a72e7c683a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6630856" name="019d66f8-9266-70c9-860e-466d685f1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164368" name="019d66f8-9266-70c9-860e-466d685f1b0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3931476" name="019d66ff-51b6-7eb1-9ae3-bd77c2355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92590" name="019d66ff-51b6-7eb1-9ae3-bd77c23550f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3165376" name="019d66ff-72b1-710b-9e4c-48dbfe9866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057915" name="019d66ff-72b1-710b-9e4c-48dbfe98669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3911501" name="019d6701-6a77-78d4-b156-b946dcabc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870420" name="019d6701-6a77-78d4-b156-b946dcabcbe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6680187" name="019d6701-c84a-7a3e-bb9a-20a112e5a8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064768" name="019d6701-c84a-7a3e-bb9a-20a112e5a8f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Anbau WC/Dusche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998587" name="019d6705-73ff-7f2c-88ae-97bf14731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24962" name="019d6705-73ff-7f2c-88ae-97bf1473197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477063" name="019d6706-b012-76ce-8afd-13e1616f4d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308377" name="019d6706-b012-76ce-8afd-13e1616f4d2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664365" name="019e0222-e468-7b6c-8855-b86de9cb6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30443" name="019e0222-e468-7b6c-8855-b86de9cb63b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106628" name="019e0223-093f-74f7-9f19-e55b432f92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953724" name="019e0223-093f-74f7-9f19-e55b432f92a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87675" name="019e0224-0c48-7d65-b3f1-56038866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604822" name="019e0224-0c48-7d65-b3f1-56038866781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9562588" name="019e0224-cc03-7e75-abad-f77334cc6c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107370" name="019e0224-cc03-7e75-abad-f77334cc6c2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0522220" name="019e0226-5f4d-7273-ae2f-f76213a27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969423" name="019e0226-5f4d-7273-ae2f-f76213a2775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658640" name="019e0227-13ca-7c00-850e-c8a0a5b3c1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447765" name="019e0227-13ca-7c00-850e-c8a0a5b3c1d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543697" name="019e0229-aa6a-7140-b7b9-c8c2d0154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169800" name="019e0229-aa6a-7140-b7b9-c8c2d015405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684845" name="019e022a-0f21-7cba-b3b3-705ec6a64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022124" name="019e022a-0f21-7cba-b3b3-705ec6a6429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226254" name="019e022a-e1b4-76ee-8413-93c1597241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739824" name="019e022a-e1b4-76ee-8413-93c15972417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241821" name="019e022b-ae3f-78fe-86e6-28342f8fa3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045444" name="019e022b-ae3f-78fe-86e6-28342f8fa36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0123161" name="019e022c-161d-76ab-8469-aa5ef26d0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702989" name="019e022c-161d-76ab-8469-aa5ef26d079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938137" name="019e022c-a2fc-7f28-93f5-fcf6a5d21c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224868" name="019e022c-a2fc-7f28-93f5-fcf6a5d21c5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Bahnhofstrasse 96, 8620 Wetzikon </w:t>
          </w:r>
        </w:p>
        <w:p>
          <w:pPr>
            <w:spacing w:before="0" w:after="0"/>
          </w:pPr>
          <w:r>
            <w:t>DN 833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