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Rigiweg 2, 8855 Wangen,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81600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099035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