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33772089" name="019e1bf8-ad70-7d76-811b-c66b0021d73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6477487" name="019e1bf8-ad70-7d76-811b-c66b0021d73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70406445" name="019e1bf8-cdff-78c0-939d-5ef7db00d19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0765352" name="019e1bf8-cdff-78c0-939d-5ef7db00d19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Decke/Wand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54334376" name="019e1bfc-5d82-7f92-804f-c6c2a8c8b0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0741664" name="019e1bfc-5d82-7f92-804f-c6c2a8c8b0f6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23065044" name="019e1bfc-7e39-7363-bc22-da47f73018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1581397" name="019e1bfc-7e39-7363-bc22-da47f73018a3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11058515" name="019e1bfd-1706-7f49-a52f-c22f0c227de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6059052" name="019e1bfd-1706-7f49-a52f-c22f0c227de0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61441661" name="019e1bfd-41a9-7f49-85d2-9747371fa9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8578668" name="019e1bfd-41a9-7f49-85d2-9747371fa912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0985308" name="019e1bfd-ca93-795e-b588-259a22a6f15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4447122" name="019e1bfd-ca93-795e-b588-259a22a6f155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0195532" name="019e1bfd-e19c-7382-b174-3a3c0754c7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2842331" name="019e1bfd-e19c-7382-b174-3a3c0754c764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Decke/Wand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98126534" name="019e1bfe-72dd-748d-bd94-c86512e534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3212587" name="019e1bfe-72dd-748d-bd94-c86512e5342e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34952043" name="019e1bfe-96b3-7bae-a495-4a48d94fa8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2453941" name="019e1bfe-96b3-7bae-a495-4a48d94fa88a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81997863" name="019e1bff-0fc2-70bd-96b9-a94d2ff6b8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1980105" name="019e1bff-0fc2-70bd-96b9-a94d2ff6b85d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60630978" name="019e1bff-2f59-7b73-9410-ffbc35a8b8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2673252" name="019e1bff-2f59-7b73-9410-ffbc35a8b8c8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86576619" name="019e1bff-6f66-7eb5-b948-583d5c0977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5622584" name="019e1bff-6f66-7eb5-b948-583d5c0977a7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4258902" name="019e1bff-88a2-79ce-a5c0-2c36bfeb5e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8569593" name="019e1bff-88a2-79ce-a5c0-2c36bfeb5e7c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46828226" name="019e1c21-8742-78a2-87e8-e4fb279288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4100454" name="019e1c21-8742-78a2-87e8-e4fb2792886b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82744379" name="019e1c21-9e7a-7c6b-96f7-d8e013eb26b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9567012" name="019e1c21-9e7a-7c6b-96f7-d8e013eb26b8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Parkettkleber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37765031" name="019e1c22-3d70-752d-becc-0f0294c21f5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0112287" name="019e1c22-3d70-752d-becc-0f0294c21f5e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2247223" name="019e1c22-4ff6-7fe5-a729-743534101de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7770943" name="019e1c22-4ff6-7fe5-a729-743534101de1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Radiatorennischen</w:t>
            </w:r>
          </w:p>
          <w:p>
            <w:pPr>
              <w:spacing w:before="0" w:after="0"/>
            </w:pPr>
            <w:r>
              <w:t>ganzes Haus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Korkisolation</w:t>
            </w:r>
          </w:p>
          <w:p>
            <w:pPr>
              <w:spacing w:before="0" w:after="0"/>
            </w:pPr>
            <w:r>
              <w:t>Radiatorennischen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06294798" name="019e1c30-fc95-7602-83ab-040e2a35e75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7267824" name="019e1c30-fc95-7602-83ab-040e2a35e757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00152053" name="019e1c31-2bed-71df-907a-586fe634e47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2687108" name="019e1c31-2bed-71df-907a-586fe634e470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PAK: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Esszimmer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81297578" name="019e1c32-6e94-78bd-aab9-f186be9ae4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6963885" name="019e1c32-6e94-78bd-aab9-f186be9ae426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40739555" name="019e1c32-a45f-7e0f-846a-d5a267464c3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7904095" name="019e1c32-a45f-7e0f-846a-d5a267464c36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36181464" name="019e1c3d-7499-7c5c-90d8-1fffdbc734b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508623" name="019e1c3d-7499-7c5c-90d8-1fffdbc734b2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26287529" name="019e1c3d-a526-7860-82e0-aee5df2842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8706015" name="019e1c3d-a526-7860-82e0-aee5df284244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</w:t>
            </w:r>
          </w:p>
          <w:p>
            <w:pPr>
              <w:spacing w:before="0" w:after="0"/>
            </w:pPr>
            <w:r>
              <w:t>UG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Rohrisolation</w:t>
            </w:r>
          </w:p>
          <w:p>
            <w:pPr>
              <w:spacing w:before="0" w:after="0"/>
            </w:pPr>
            <w:r>
              <w:t>Wasserleitung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66503083" name="019e1c40-e5e6-7940-8274-496f4773ab8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4815477" name="019e1c40-e5e6-7940-8274-496f4773ab8f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36121413" name="019e1c41-048a-75e3-bc23-d8f135614a6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4301894" name="019e1c41-048a-75e3-bc23-d8f135614a6a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</w:t>
            </w:r>
          </w:p>
          <w:p>
            <w:pPr>
              <w:spacing w:before="0" w:after="0"/>
            </w:pPr>
            <w:r>
              <w:t>UG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43699349" name="019e1c42-ef2a-7505-bfe4-078ab95fbb1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3845451" name="019e1c42-ef2a-7505-bfe4-078ab95fbb19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47252935" name="019e1c43-68c0-78f9-ba6a-b0e46e28ac7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8796223" name="019e1c43-68c0-78f9-ba6a-b0e46e28ac70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</w:t>
            </w:r>
          </w:p>
          <w:p>
            <w:pPr>
              <w:spacing w:before="0" w:after="0"/>
            </w:pPr>
            <w:r>
              <w:t>UG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>Rauchabzug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14162350" name="019e1c43-b074-756c-abfe-f74960375c3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0878344" name="019e1c43-b074-756c-abfe-f74960375c39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95394470" name="019e1c44-1d2c-73e5-82fe-101bde9b16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0030639" name="019e1c44-1d2c-73e5-82fe-101bde9b1629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</w:t>
            </w:r>
          </w:p>
          <w:p>
            <w:pPr>
              <w:spacing w:before="0" w:after="0"/>
            </w:pPr>
            <w:r>
              <w:t>UG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spezielle Anstrich-, Beschichtungsstoffe</w:t>
            </w:r>
          </w:p>
          <w:p>
            <w:pPr>
              <w:spacing w:before="0" w:after="0"/>
            </w:pPr>
            <w:r>
              <w:t>Kellerboden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351460" name="019e1c44-4b2f-7add-9c94-fa55d874f1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2108241" name="019e1c44-4b2f-7add-9c94-fa55d874f113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01433278" name="019e1c44-c759-7d24-aa52-b17654a4618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1027876" name="019e1c44-c759-7d24-aa52-b17654a4618f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 </w:t>
            </w:r>
          </w:p>
          <w:p>
            <w:pPr>
              <w:spacing w:before="0" w:after="0"/>
            </w:pPr>
            <w:r>
              <w:t>alle Stockwerke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Flügel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82643520" name="019e1c51-bcc4-704a-8580-e7f44f04c10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7610427" name="019e1c51-bcc4-704a-8580-e7f44f04c10a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00592871" name="019e1c52-1a07-7efe-bb95-92ac9941da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1937002" name="019e1c52-1a07-7efe-bb95-92ac9941da77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EG-DG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49825680" name="019e1c55-90d7-79a8-bbe1-4c76b7fd011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5139118" name="019e1c55-90d7-79a8-bbe1-4c76b7fd0118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16817971" name="019e1c55-b6a9-7536-927b-08ca62eb913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8711484" name="019e1c55-b6a9-7536-927b-08ca62eb9133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Rigiweg 2, 8855 Wangen, Schweiz</w:t>
          </w:r>
        </w:p>
        <w:p>
          <w:pPr>
            <w:spacing w:before="0" w:after="0"/>
          </w:pPr>
          <w:r>
            <w:t>909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footer.xml" Type="http://schemas.openxmlformats.org/officeDocument/2006/relationships/footer" Id="rId4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