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Dorfstrasse 6, 8873 Amden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906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46661873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3681981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