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38388602" name="019e1651-4d57-7442-ba45-c87ccea592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706512" name="019e1651-4d57-7442-ba45-c87ccea5924a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6141437" name="019e1651-afeb-7293-8064-0ad71ed6e3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095654" name="019e1651-afeb-7293-8064-0ad71ed6e33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12031275" name="019e1659-5824-7452-9ba5-02f51a627e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284628" name="019e1659-5824-7452-9ba5-02f51a627ea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6676532" name="019e1659-9080-7843-897a-06a810bd9f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810743" name="019e1659-9080-7843-897a-06a810bd9f3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52360067" name="019e165f-4f0d-7b5f-b217-b3b1de3b47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460816" name="019e165f-4f0d-7b5f-b217-b3b1de3b475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7042629" name="019e165f-93e8-78c4-afd4-91a3f01ee7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028478" name="019e165f-93e8-78c4-afd4-91a3f01ee77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Küche/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3428989" name="019e169c-f2fc-7f2d-8f98-1c316d0be2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989601" name="019e169c-f2fc-7f2d-8f98-1c316d0be23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5769192" name="019e169d-2924-71d1-9541-d6f74b03cc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223474" name="019e169d-2924-71d1-9541-d6f74b03ccd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Küche/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347969332" name="019e169e-9e8d-734d-b22a-45b1756850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774375" name="019e169e-9e8d-734d-b22a-45b1756850f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727637" name="019e169e-d495-7c38-aa42-0433280c24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200046" name="019e169e-d495-7c38-aa42-0433280c24f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Küche/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4193898" name="019e169f-a80e-7b62-8029-5fd2ff83c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189798" name="019e169f-a80e-7b62-8029-5fd2ff83c0e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5794134" name="019e169f-d4a3-7aea-b6df-79fa08f6da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123796" name="019e169f-d4a3-7aea-b6df-79fa08f6da0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68491302" name="019e16a0-75f2-7dc4-8b00-0cb8277e1b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663548" name="019e16a0-75f2-7dc4-8b00-0cb8277e1bf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6603958" name="019e16a0-9c87-7adf-b26d-0e3c2ab0fd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502238" name="019e16a0-9c87-7adf-b26d-0e3c2ab0fd9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5738997" name="019e16a1-490c-7975-a602-ea7eeae437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963135" name="019e16a1-490c-7975-a602-ea7eeae4378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3326681" name="019e16a1-828a-7239-850f-5854396982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659010" name="019e16a1-828a-7239-850f-58543969820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4883536" name="019e16a3-7236-7920-96b3-beb6b55032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895346" name="019e16a3-7236-7920-96b3-beb6b550326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0551333" name="019e16a3-a915-7978-8b96-9885a316fa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046849" name="019e16a3-a915-7978-8b96-9885a316fad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05967262" name="019e16a4-3d59-70c4-a9ff-928ba0282d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840100" name="019e16a4-3d59-70c4-a9ff-928ba0282df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4814238" name="019e16a4-7835-79b6-97b3-acf44ce577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502477" name="019e16a4-7835-79b6-97b3-acf44ce5772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2877008" name="019e16a5-9de0-7470-a6dd-aa8da67c9b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874470" name="019e16a5-9de0-7470-a6dd-aa8da67c9b2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5831504" name="019e16a6-4b70-722a-84d6-ec2d82f8a5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773973" name="019e16a6-4b70-722a-84d6-ec2d82f8a53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585652650" name="019e16ab-debe-77c2-b35d-d10251bfae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830119" name="019e16ab-debe-77c2-b35d-d10251bfaec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3542501" name="019e16ac-0cf2-7b5a-807d-032999cfa8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62670" name="019e16ac-0cf2-7b5a-807d-032999cfa8b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8090658" name="019e16ac-9d58-70ae-aa8f-ea1e457d99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045870" name="019e16ac-9d58-70ae-aa8f-ea1e457d99d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5714774" name="019e16ac-d7c4-770c-94d1-8e8950e28e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455391" name="019e16ac-d7c4-770c-94d1-8e8950e28e3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3891169" name="019e16c5-e5b9-783d-b556-13c34e0a95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252402" name="019e16c5-e5b9-783d-b556-13c34e0a954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1334718" name="019e16c5-fb8c-7ef2-ada8-7f0c08ae1e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828937" name="019e16c5-fb8c-7ef2-ada8-7f0c08ae1e6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94406886" name="019e16c6-ec6a-7d03-836d-69d0747a20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064601" name="019e16c6-ec6a-7d03-836d-69d0747a20f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6777675" name="019e16c7-17e7-77f5-9e93-7440265e28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390001" name="019e16c7-17e7-77f5-9e93-7440265e281f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68539466" name="019e16c7-d21b-785a-beb5-5a07e6a836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111308" name="019e16c7-d21b-785a-beb5-5a07e6a8363f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7467853" name="019e16c7-ff71-7f9a-9505-c3bcc978a9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380012" name="019e16c7-ff71-7f9a-9505-c3bcc978a95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7656734" name="019e16c8-ccfa-7d32-937f-53e3d3c980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2392947" name="019e16c8-ccfa-7d32-937f-53e3d3c980d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4405873" name="019e16c8-fbc4-7ca3-a980-7f46d14de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839142" name="019e16c8-fbc4-7ca3-a980-7f46d14def0b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9917552" name="019e16d6-6d19-7d39-bc3a-eb6f217d19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015762" name="019e16d6-6d19-7d39-bc3a-eb6f217d19d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986567" name="019e16d6-d23a-7adf-b44a-34759806c7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175566" name="019e16d6-d23a-7adf-b44a-34759806c74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5527277" name="019e16d8-9c42-7e22-9614-a8eec99cd6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038847" name="019e16d8-9c42-7e22-9614-a8eec99cd60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2107262" name="019e16d8-c94b-7bd2-b549-8d9262ab59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209186" name="019e16d8-c94b-7bd2-b549-8d9262ab59ac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2212256" name="019e16de-e647-7ba9-9f4e-2fe9e12a16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518463" name="019e16de-e647-7ba9-9f4e-2fe9e12a16a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5369202" name="019e16df-0a08-7c3c-8a26-993bb921ea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27858" name="019e16df-0a08-7c3c-8a26-993bb921ea3b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Brandschutz Blatt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452953"/>
                  <wp:effectExtent l="0" t="0" r="0" b="0"/>
                  <wp:docPr id="146531544" name="019e1a99-1846-7858-b5b3-cbfe2f2311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548413" name="019e1a99-1846-7858-b5b3-cbfe2f231134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452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46047"/>
                  <wp:effectExtent l="0" t="0" r="0" b="0"/>
                  <wp:docPr id="42168540" name="019e1a99-386e-7d24-9b01-dee61496a1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439252" name="019e1a99-386e-7d24-9b01-dee61496a11b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46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Dorfstrasse 6, 8873 Amden</w:t>
          </w:r>
        </w:p>
        <w:p>
          <w:pPr>
            <w:spacing w:before="0" w:after="0"/>
          </w:pPr>
          <w:r>
            <w:t>DN 906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