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Bauerngasse 8, 8872 Weesen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881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609850" cy="2880000"/>
            <wp:effectExtent l="0" t="0" r="0" b="0"/>
            <wp:docPr id="199665787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7356746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