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690046" name="019e170f-dd59-7c89-aeee-58243ea6c5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86661" name="019e170f-dd59-7c89-aeee-58243ea6c5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6645086" name="019e1710-6ea8-73ff-a568-282ee47d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167426" name="019e1710-6ea8-73ff-a568-282ee47dbb4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6625567" name="019e1711-7d65-7c81-9b21-4bdad8dab5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745251" name="019e1711-7d65-7c81-9b21-4bdad8dab5c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625172" name="019e1711-bf86-7d13-b927-2a0513a42c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706608" name="019e1711-bf86-7d13-b927-2a0513a42cc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1619865" name="019e1712-beea-76e1-973d-1d5f277279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825839" name="019e1712-beea-76e1-973d-1d5f277279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1674512" name="019e1712-ebd1-7d4e-82e0-94a01f211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942981" name="019e1712-ebd1-7d4e-82e0-94a01f211d6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4418887" name="019e1713-e41c-763a-b22e-17abd8b16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440966" name="019e1713-e41c-763a-b22e-17abd8b1629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615022" name="019e1714-1127-7a07-af98-9e57d4dd92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078263" name="019e1714-1127-7a07-af98-9e57d4dd92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6856209" name="019e1717-c52c-71d1-bf0f-6bfb357a2c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017534" name="019e1717-c52c-71d1-bf0f-6bfb357a2c4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001165" name="019e1717-ee95-7f95-9c95-2367e19ff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00115" name="019e1717-ee95-7f95-9c95-2367e19ff50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6847351" name="019e1719-4b06-741a-b58f-42ccde68dc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756584" name="019e1719-4b06-741a-b58f-42ccde68dc5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48482" name="019e1719-943c-7267-92f6-63cb6c1567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23473" name="019e1719-943c-7267-92f6-63cb6c15671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168445" name="019e1720-200b-76f9-a823-dcdddf7ed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437300" name="019e1720-200b-76f9-a823-dcdddf7ed0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041209" name="019e1720-5c7e-7541-b0a5-aca8eaa15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404354" name="019e1720-5c7e-7541-b0a5-aca8eaa151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647987" name="019e1729-abcd-7412-b998-2038aa1465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008884" name="019e1729-abcd-7412-b998-2038aa14653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85898" name="019e1729-c832-77fa-9cac-70ecf8409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726566" name="019e1729-c832-77fa-9cac-70ecf840905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258016" name="019e172a-5443-7da4-9887-45e3393bd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675641" name="019e172a-5443-7da4-9887-45e3393bdf5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810676" name="019e172a-8d34-71c4-815f-485b99dfd2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289370" name="019e172a-8d34-71c4-815f-485b99dfd2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226763" name="019e172b-57bc-7581-be01-3e093a3176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8777" name="019e172b-57bc-7581-be01-3e093a31761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999320" name="019e172b-bf6a-75b2-b3d6-bdfe1f783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015470" name="019e172b-bf6a-75b2-b3d6-bdfe1f78309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Bauerngasse 8, 8872 Weesen</w:t>
          </w:r>
        </w:p>
        <w:p>
          <w:pPr>
            <w:spacing w:before="0" w:after="0"/>
          </w:pPr>
          <w:r>
            <w:t>DN 881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