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Oberdorfstrasse 10, 9102 Herisau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966541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46468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